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643098" w14:textId="692581B3" w:rsidR="00C07DD0" w:rsidRPr="004E272D" w:rsidRDefault="00C07DD0" w:rsidP="00871B11">
      <w:pPr>
        <w:jc w:val="right"/>
        <w:rPr>
          <w:rFonts w:asciiTheme="minorHAnsi" w:hAnsiTheme="minorHAnsi" w:cstheme="minorHAnsi"/>
          <w:szCs w:val="24"/>
        </w:rPr>
      </w:pPr>
      <w:r w:rsidRPr="004E272D">
        <w:rPr>
          <w:rFonts w:asciiTheme="minorHAnsi" w:hAnsiTheme="minorHAnsi" w:cstheme="minorHAnsi"/>
          <w:szCs w:val="24"/>
        </w:rPr>
        <w:t>Załącznik nr 3 do Zapytania ofertowego</w:t>
      </w:r>
    </w:p>
    <w:p w14:paraId="2DA9170E" w14:textId="77777777" w:rsidR="00C07DD0" w:rsidRPr="004E272D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4AE633C6" w14:textId="77777777" w:rsidR="00C07DD0" w:rsidRPr="004E272D" w:rsidRDefault="00C07DD0" w:rsidP="00C07DD0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4E272D">
        <w:rPr>
          <w:rFonts w:asciiTheme="minorHAnsi" w:hAnsiTheme="minorHAnsi" w:cstheme="minorHAnsi"/>
          <w:szCs w:val="24"/>
        </w:rPr>
        <w:t>...............................................................</w:t>
      </w:r>
      <w:r w:rsidRPr="004E272D">
        <w:rPr>
          <w:rFonts w:asciiTheme="minorHAnsi" w:hAnsiTheme="minorHAnsi" w:cstheme="minorHAnsi"/>
          <w:szCs w:val="24"/>
        </w:rPr>
        <w:tab/>
      </w:r>
    </w:p>
    <w:p w14:paraId="7C5D1BE7" w14:textId="77777777" w:rsidR="00C07DD0" w:rsidRPr="004E272D" w:rsidRDefault="00C07DD0" w:rsidP="00C07DD0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iCs/>
          <w:szCs w:val="24"/>
        </w:rPr>
      </w:pPr>
      <w:r w:rsidRPr="004E272D">
        <w:rPr>
          <w:rFonts w:asciiTheme="minorHAnsi" w:hAnsiTheme="minorHAnsi" w:cstheme="minorHAnsi"/>
          <w:i/>
          <w:iCs/>
          <w:szCs w:val="24"/>
        </w:rPr>
        <w:t xml:space="preserve"> </w:t>
      </w:r>
      <w:r w:rsidRPr="004E272D">
        <w:rPr>
          <w:rFonts w:asciiTheme="minorHAnsi" w:hAnsiTheme="minorHAnsi" w:cstheme="minorHAnsi"/>
          <w:iCs/>
          <w:szCs w:val="24"/>
        </w:rPr>
        <w:t>(pieczęć nagłówkowa Oferenta)</w:t>
      </w:r>
    </w:p>
    <w:p w14:paraId="124E4568" w14:textId="77777777" w:rsidR="00052D19" w:rsidRPr="004E272D" w:rsidRDefault="00052D19" w:rsidP="00C07DD0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075B6DB0" w14:textId="77777777" w:rsidR="00CB59A2" w:rsidRDefault="00CB59A2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10DB9277" w14:textId="5521A8F4" w:rsidR="00C07DD0" w:rsidRPr="004E272D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  <w:r w:rsidRPr="004E272D">
        <w:rPr>
          <w:rFonts w:asciiTheme="minorHAnsi" w:hAnsiTheme="minorHAnsi" w:cstheme="minorHAnsi"/>
          <w:b/>
          <w:szCs w:val="24"/>
        </w:rPr>
        <w:t xml:space="preserve">WYKAZ ZREALIZOWANYCH </w:t>
      </w:r>
      <w:r w:rsidR="00CB59A2">
        <w:rPr>
          <w:rFonts w:asciiTheme="minorHAnsi" w:hAnsiTheme="minorHAnsi" w:cstheme="minorHAnsi"/>
          <w:b/>
          <w:szCs w:val="24"/>
        </w:rPr>
        <w:t>ROBÓT BUDOWLANYCH</w:t>
      </w:r>
    </w:p>
    <w:p w14:paraId="528EAC68" w14:textId="6F05F232" w:rsidR="00C07DD0" w:rsidRPr="004E272D" w:rsidRDefault="00C07DD0" w:rsidP="00C07DD0">
      <w:pPr>
        <w:spacing w:line="276" w:lineRule="auto"/>
        <w:jc w:val="center"/>
        <w:rPr>
          <w:rFonts w:asciiTheme="minorHAnsi" w:hAnsiTheme="minorHAnsi" w:cstheme="minorHAnsi"/>
          <w:szCs w:val="24"/>
        </w:rPr>
      </w:pPr>
      <w:r w:rsidRPr="004E272D">
        <w:rPr>
          <w:rFonts w:asciiTheme="minorHAnsi" w:hAnsiTheme="minorHAnsi" w:cstheme="minorHAnsi"/>
          <w:szCs w:val="24"/>
        </w:rPr>
        <w:t xml:space="preserve">zgodnie z wymaganiami zawartymi w punkcie 3.1 </w:t>
      </w:r>
      <w:r w:rsidR="00991D31" w:rsidRPr="004E272D">
        <w:rPr>
          <w:rFonts w:asciiTheme="minorHAnsi" w:hAnsiTheme="minorHAnsi" w:cstheme="minorHAnsi"/>
          <w:szCs w:val="24"/>
        </w:rPr>
        <w:t>5</w:t>
      </w:r>
      <w:r w:rsidRPr="004E272D">
        <w:rPr>
          <w:rFonts w:asciiTheme="minorHAnsi" w:hAnsiTheme="minorHAnsi" w:cstheme="minorHAnsi"/>
          <w:szCs w:val="24"/>
        </w:rPr>
        <w:t xml:space="preserve"> Zapytania ofertowego</w:t>
      </w:r>
    </w:p>
    <w:p w14:paraId="4678EF11" w14:textId="77777777" w:rsidR="00C07DD0" w:rsidRPr="004E272D" w:rsidRDefault="00C07DD0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28783E7D" w14:textId="1E0A2ADA" w:rsidR="00C07DD0" w:rsidRPr="004E272D" w:rsidRDefault="00C07DD0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4E272D">
        <w:rPr>
          <w:rFonts w:asciiTheme="minorHAnsi" w:hAnsiTheme="minorHAnsi" w:cstheme="minorHAnsi"/>
          <w:szCs w:val="24"/>
        </w:rPr>
        <w:t xml:space="preserve">Przedstawiamy zrealizowane w ostatnich 3 latach przed upływem terminu podanego jako termin składania ofert, a jeżeli okres prowadzenia działalności jest krótszy – w tym okresie, następujące </w:t>
      </w:r>
      <w:r w:rsidR="00CB59A2" w:rsidRPr="00613A42">
        <w:rPr>
          <w:rFonts w:asciiTheme="minorHAnsi" w:hAnsiTheme="minorHAnsi" w:cstheme="minorHAnsi"/>
          <w:szCs w:val="24"/>
          <w:u w:val="single"/>
        </w:rPr>
        <w:t xml:space="preserve">prace </w:t>
      </w:r>
      <w:r w:rsidR="00CB59A2" w:rsidRPr="004033E5">
        <w:rPr>
          <w:rFonts w:asciiTheme="minorHAnsi" w:hAnsiTheme="minorHAnsi" w:cstheme="minorHAnsi"/>
          <w:szCs w:val="24"/>
          <w:u w:val="single"/>
        </w:rPr>
        <w:t>budowlane</w:t>
      </w:r>
      <w:r w:rsidR="00CB59A2">
        <w:rPr>
          <w:rFonts w:asciiTheme="minorHAnsi" w:hAnsiTheme="minorHAnsi" w:cstheme="minorHAnsi"/>
          <w:szCs w:val="24"/>
          <w:u w:val="single"/>
        </w:rPr>
        <w:t xml:space="preserve"> termomodernizacyjne</w:t>
      </w:r>
      <w:r w:rsidR="00CB59A2" w:rsidRPr="00CB59A2">
        <w:rPr>
          <w:rFonts w:asciiTheme="minorHAnsi" w:hAnsiTheme="minorHAnsi" w:cstheme="minorHAnsi"/>
          <w:szCs w:val="24"/>
          <w:u w:val="single"/>
        </w:rPr>
        <w:t xml:space="preserve"> </w:t>
      </w:r>
      <w:r w:rsidR="00CB59A2" w:rsidRPr="004033E5">
        <w:rPr>
          <w:rFonts w:asciiTheme="minorHAnsi" w:hAnsiTheme="minorHAnsi" w:cstheme="minorHAnsi"/>
          <w:szCs w:val="24"/>
          <w:u w:val="single"/>
        </w:rPr>
        <w:t>o zakresie podobnym do przedmiotu zamówienia o wartości min. 200.000 zł netto każda</w:t>
      </w:r>
      <w:r w:rsidRPr="004E272D">
        <w:rPr>
          <w:rFonts w:asciiTheme="minorHAnsi" w:hAnsiTheme="minorHAnsi" w:cstheme="minorHAnsi"/>
          <w:szCs w:val="24"/>
        </w:rPr>
        <w:t xml:space="preserve"> na potwierdzenie spełnienia warunku udziału w postępowaniu, określonego w pkt. 3.1.</w:t>
      </w:r>
      <w:r w:rsidR="00991D31" w:rsidRPr="004E272D">
        <w:rPr>
          <w:rFonts w:asciiTheme="minorHAnsi" w:hAnsiTheme="minorHAnsi" w:cstheme="minorHAnsi"/>
          <w:szCs w:val="24"/>
        </w:rPr>
        <w:t>5</w:t>
      </w:r>
      <w:r w:rsidRPr="004E272D">
        <w:rPr>
          <w:rFonts w:asciiTheme="minorHAnsi" w:hAnsiTheme="minorHAnsi" w:cstheme="minorHAnsi"/>
          <w:szCs w:val="24"/>
        </w:rPr>
        <w:t xml:space="preserve"> Zapytania ofertowego</w:t>
      </w:r>
      <w:r w:rsidR="00CB59A2">
        <w:rPr>
          <w:rFonts w:asciiTheme="minorHAnsi" w:hAnsiTheme="minorHAnsi" w:cstheme="minorHAnsi"/>
          <w:szCs w:val="24"/>
        </w:rPr>
        <w:t xml:space="preserve"> </w:t>
      </w:r>
      <w:r w:rsidR="00CB59A2" w:rsidRPr="00CB59A2">
        <w:rPr>
          <w:rFonts w:asciiTheme="minorHAnsi" w:hAnsiTheme="minorHAnsi" w:cstheme="minorHAnsi"/>
          <w:i/>
          <w:iCs/>
          <w:szCs w:val="24"/>
        </w:rPr>
        <w:t>(</w:t>
      </w:r>
      <w:r w:rsidR="00CB59A2" w:rsidRPr="00CB59A2">
        <w:rPr>
          <w:rFonts w:asciiTheme="minorHAnsi" w:hAnsiTheme="minorHAnsi" w:cstheme="minorHAnsi"/>
          <w:i/>
          <w:iCs/>
          <w:szCs w:val="24"/>
          <w:u w:val="single"/>
        </w:rPr>
        <w:t>co najmniej 3</w:t>
      </w:r>
      <w:r w:rsidR="00CB59A2">
        <w:rPr>
          <w:rFonts w:asciiTheme="minorHAnsi" w:hAnsiTheme="minorHAnsi" w:cstheme="minorHAnsi"/>
          <w:i/>
          <w:iCs/>
          <w:szCs w:val="24"/>
          <w:u w:val="single"/>
        </w:rPr>
        <w:t xml:space="preserve"> roboty</w:t>
      </w:r>
      <w:r w:rsidR="00CB59A2" w:rsidRPr="00CB59A2">
        <w:rPr>
          <w:rFonts w:asciiTheme="minorHAnsi" w:hAnsiTheme="minorHAnsi" w:cstheme="minorHAnsi"/>
          <w:i/>
          <w:iCs/>
          <w:szCs w:val="24"/>
          <w:u w:val="single"/>
        </w:rPr>
        <w:t>)</w:t>
      </w:r>
      <w:r w:rsidRPr="004E272D">
        <w:rPr>
          <w:rFonts w:asciiTheme="minorHAnsi" w:hAnsiTheme="minorHAnsi" w:cstheme="minorHAnsi"/>
          <w:szCs w:val="24"/>
        </w:rPr>
        <w:t>:</w:t>
      </w:r>
    </w:p>
    <w:p w14:paraId="6D492B33" w14:textId="77777777" w:rsidR="00991D31" w:rsidRPr="004E272D" w:rsidRDefault="00991D31" w:rsidP="00052D19">
      <w:pPr>
        <w:jc w:val="both"/>
        <w:rPr>
          <w:rFonts w:asciiTheme="minorHAnsi" w:hAnsiTheme="minorHAnsi" w:cstheme="minorHAnsi"/>
        </w:rPr>
      </w:pPr>
    </w:p>
    <w:tbl>
      <w:tblPr>
        <w:tblpPr w:leftFromText="141" w:rightFromText="141" w:vertAnchor="text" w:horzAnchor="margin" w:tblpXSpec="center" w:tblpY="109"/>
        <w:tblW w:w="95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2335"/>
        <w:gridCol w:w="1351"/>
        <w:gridCol w:w="1417"/>
        <w:gridCol w:w="1985"/>
        <w:gridCol w:w="1861"/>
      </w:tblGrid>
      <w:tr w:rsidR="004E46A7" w:rsidRPr="004E272D" w14:paraId="5629B652" w14:textId="057572AD" w:rsidTr="004E46A7">
        <w:trPr>
          <w:trHeight w:val="1401"/>
        </w:trPr>
        <w:tc>
          <w:tcPr>
            <w:tcW w:w="562" w:type="dxa"/>
            <w:vAlign w:val="center"/>
          </w:tcPr>
          <w:p w14:paraId="2801F6B0" w14:textId="77777777" w:rsidR="004E46A7" w:rsidRPr="00CB59A2" w:rsidRDefault="004E46A7" w:rsidP="00EE0EA6">
            <w:pPr>
              <w:jc w:val="center"/>
              <w:rPr>
                <w:rFonts w:asciiTheme="minorHAnsi" w:hAnsiTheme="minorHAnsi" w:cstheme="minorHAnsi"/>
                <w:b/>
                <w:bCs/>
                <w:iCs/>
                <w:sz w:val="22"/>
              </w:rPr>
            </w:pPr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>L.p.</w:t>
            </w:r>
          </w:p>
        </w:tc>
        <w:tc>
          <w:tcPr>
            <w:tcW w:w="2335" w:type="dxa"/>
            <w:vAlign w:val="center"/>
          </w:tcPr>
          <w:p w14:paraId="6E617708" w14:textId="77777777" w:rsidR="004E46A7" w:rsidRPr="00CB59A2" w:rsidRDefault="004E46A7" w:rsidP="00EE0EA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 w:val="22"/>
              </w:rPr>
            </w:pPr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>Przedmiot zamówienia (nazwa) – opis zrealizowanych dostaw w kontekście wymagań niniejszego postępowania</w:t>
            </w:r>
          </w:p>
        </w:tc>
        <w:tc>
          <w:tcPr>
            <w:tcW w:w="1351" w:type="dxa"/>
            <w:vAlign w:val="center"/>
          </w:tcPr>
          <w:p w14:paraId="762C7504" w14:textId="77777777" w:rsidR="004E46A7" w:rsidRDefault="004E46A7" w:rsidP="00EE0EA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 w:val="22"/>
              </w:rPr>
            </w:pPr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 xml:space="preserve">Data realizacji </w:t>
            </w:r>
          </w:p>
          <w:p w14:paraId="6FC8E0F9" w14:textId="14C57529" w:rsidR="004E46A7" w:rsidRPr="00CB59A2" w:rsidRDefault="004E46A7" w:rsidP="00EE0EA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 w:val="22"/>
              </w:rPr>
            </w:pPr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>“od – do” (</w:t>
            </w:r>
            <w:proofErr w:type="gramStart"/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>MM.RRRR</w:t>
            </w:r>
            <w:proofErr w:type="gramEnd"/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 xml:space="preserve"> - </w:t>
            </w:r>
            <w:proofErr w:type="gramStart"/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>MM.RRRR</w:t>
            </w:r>
            <w:proofErr w:type="gramEnd"/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>)</w:t>
            </w:r>
          </w:p>
        </w:tc>
        <w:tc>
          <w:tcPr>
            <w:tcW w:w="1417" w:type="dxa"/>
            <w:vAlign w:val="center"/>
          </w:tcPr>
          <w:p w14:paraId="086BA1C1" w14:textId="48E2E496" w:rsidR="004E46A7" w:rsidRPr="00CB59A2" w:rsidRDefault="004E46A7" w:rsidP="00EE0EA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 w:val="22"/>
              </w:rPr>
            </w:pPr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>Wartość wykonanych robót netto w PLN</w:t>
            </w:r>
          </w:p>
        </w:tc>
        <w:tc>
          <w:tcPr>
            <w:tcW w:w="1985" w:type="dxa"/>
            <w:vAlign w:val="center"/>
          </w:tcPr>
          <w:p w14:paraId="24290ECE" w14:textId="0F36272A" w:rsidR="004E46A7" w:rsidRPr="00CB59A2" w:rsidRDefault="004E46A7" w:rsidP="00EE0EA6">
            <w:pPr>
              <w:spacing w:line="240" w:lineRule="auto"/>
              <w:ind w:right="34"/>
              <w:jc w:val="center"/>
              <w:rPr>
                <w:rFonts w:asciiTheme="minorHAnsi" w:hAnsiTheme="minorHAnsi" w:cstheme="minorHAnsi"/>
                <w:b/>
                <w:bCs/>
                <w:iCs/>
                <w:sz w:val="22"/>
              </w:rPr>
            </w:pPr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 xml:space="preserve">Podmiot, na rzecz którego zostało wykonane zamówienie </w:t>
            </w:r>
            <w:proofErr w:type="gramStart"/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>–  nazwa</w:t>
            </w:r>
            <w:proofErr w:type="gramEnd"/>
            <w:r w:rsidRPr="00CB59A2">
              <w:rPr>
                <w:rFonts w:asciiTheme="minorHAnsi" w:hAnsiTheme="minorHAnsi" w:cstheme="minorHAnsi"/>
                <w:b/>
                <w:bCs/>
                <w:iCs/>
                <w:sz w:val="22"/>
              </w:rPr>
              <w:t>, adres do korespondencji</w:t>
            </w:r>
          </w:p>
        </w:tc>
        <w:tc>
          <w:tcPr>
            <w:tcW w:w="1861" w:type="dxa"/>
          </w:tcPr>
          <w:p w14:paraId="05BCFD97" w14:textId="70B8CF83" w:rsidR="004E46A7" w:rsidRPr="00CB59A2" w:rsidRDefault="004E46A7" w:rsidP="00EE0EA6">
            <w:pPr>
              <w:spacing w:line="240" w:lineRule="auto"/>
              <w:ind w:right="34"/>
              <w:jc w:val="center"/>
              <w:rPr>
                <w:rFonts w:asciiTheme="minorHAnsi" w:hAnsiTheme="minorHAnsi" w:cstheme="minorHAnsi"/>
                <w:b/>
                <w:bCs/>
                <w:iCs/>
                <w:sz w:val="22"/>
              </w:rPr>
            </w:pPr>
            <w:r>
              <w:rPr>
                <w:rFonts w:asciiTheme="minorHAnsi" w:hAnsiTheme="minorHAnsi" w:cstheme="minorHAnsi"/>
                <w:b/>
                <w:bCs/>
                <w:iCs/>
                <w:sz w:val="22"/>
              </w:rPr>
              <w:t>Dokument na potwierdzenie należyte wykonanie robót</w:t>
            </w:r>
          </w:p>
        </w:tc>
      </w:tr>
      <w:tr w:rsidR="004E46A7" w:rsidRPr="004E272D" w14:paraId="0451B6B0" w14:textId="3E5939CF" w:rsidTr="004E46A7">
        <w:trPr>
          <w:trHeight w:val="980"/>
        </w:trPr>
        <w:tc>
          <w:tcPr>
            <w:tcW w:w="562" w:type="dxa"/>
            <w:vAlign w:val="center"/>
          </w:tcPr>
          <w:p w14:paraId="19445E8E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14:paraId="6EEC1D3D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CB59A2">
              <w:rPr>
                <w:rFonts w:asciiTheme="minorHAnsi" w:hAnsiTheme="minorHAnsi" w:cstheme="minorHAnsi"/>
                <w:b/>
                <w:sz w:val="22"/>
              </w:rPr>
              <w:t>1.</w:t>
            </w:r>
          </w:p>
        </w:tc>
        <w:tc>
          <w:tcPr>
            <w:tcW w:w="2335" w:type="dxa"/>
            <w:vAlign w:val="center"/>
          </w:tcPr>
          <w:p w14:paraId="732A9B14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351" w:type="dxa"/>
            <w:vAlign w:val="center"/>
          </w:tcPr>
          <w:p w14:paraId="448C3A16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417" w:type="dxa"/>
            <w:vAlign w:val="center"/>
          </w:tcPr>
          <w:p w14:paraId="529D4684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985" w:type="dxa"/>
            <w:vAlign w:val="center"/>
          </w:tcPr>
          <w:p w14:paraId="76A71EB3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61" w:type="dxa"/>
          </w:tcPr>
          <w:p w14:paraId="000B9DA2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4E46A7" w:rsidRPr="004E272D" w14:paraId="00503CE4" w14:textId="58AB04C0" w:rsidTr="004E46A7">
        <w:trPr>
          <w:trHeight w:val="1121"/>
        </w:trPr>
        <w:tc>
          <w:tcPr>
            <w:tcW w:w="562" w:type="dxa"/>
            <w:vAlign w:val="center"/>
          </w:tcPr>
          <w:p w14:paraId="4DDA2294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14:paraId="446D5AC9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CB59A2">
              <w:rPr>
                <w:rFonts w:asciiTheme="minorHAnsi" w:hAnsiTheme="minorHAnsi" w:cstheme="minorHAnsi"/>
                <w:b/>
                <w:sz w:val="22"/>
              </w:rPr>
              <w:t>2.</w:t>
            </w:r>
          </w:p>
        </w:tc>
        <w:tc>
          <w:tcPr>
            <w:tcW w:w="2335" w:type="dxa"/>
            <w:vAlign w:val="center"/>
          </w:tcPr>
          <w:p w14:paraId="3240B4C0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351" w:type="dxa"/>
            <w:vAlign w:val="center"/>
          </w:tcPr>
          <w:p w14:paraId="7762FA85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417" w:type="dxa"/>
            <w:vAlign w:val="center"/>
          </w:tcPr>
          <w:p w14:paraId="2B31B92D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985" w:type="dxa"/>
            <w:vAlign w:val="center"/>
          </w:tcPr>
          <w:p w14:paraId="2D99CCBD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61" w:type="dxa"/>
          </w:tcPr>
          <w:p w14:paraId="33E21CBC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4E46A7" w:rsidRPr="004E272D" w14:paraId="6D0C538A" w14:textId="04751764" w:rsidTr="004E46A7">
        <w:trPr>
          <w:trHeight w:val="1121"/>
        </w:trPr>
        <w:tc>
          <w:tcPr>
            <w:tcW w:w="562" w:type="dxa"/>
            <w:vAlign w:val="center"/>
          </w:tcPr>
          <w:p w14:paraId="213C9C38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14:paraId="2D41DC53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CB59A2">
              <w:rPr>
                <w:rFonts w:asciiTheme="minorHAnsi" w:hAnsiTheme="minorHAnsi" w:cstheme="minorHAnsi"/>
                <w:b/>
                <w:sz w:val="22"/>
              </w:rPr>
              <w:t>3.</w:t>
            </w:r>
          </w:p>
        </w:tc>
        <w:tc>
          <w:tcPr>
            <w:tcW w:w="2335" w:type="dxa"/>
            <w:vAlign w:val="center"/>
          </w:tcPr>
          <w:p w14:paraId="52AE250F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351" w:type="dxa"/>
            <w:vAlign w:val="center"/>
          </w:tcPr>
          <w:p w14:paraId="7DD0802B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417" w:type="dxa"/>
            <w:vAlign w:val="center"/>
          </w:tcPr>
          <w:p w14:paraId="42D1FC04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985" w:type="dxa"/>
            <w:vAlign w:val="center"/>
          </w:tcPr>
          <w:p w14:paraId="0CBDEBD0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861" w:type="dxa"/>
          </w:tcPr>
          <w:p w14:paraId="1B0F088F" w14:textId="77777777" w:rsidR="004E46A7" w:rsidRPr="00CB59A2" w:rsidRDefault="004E46A7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</w:tbl>
    <w:p w14:paraId="40FC0888" w14:textId="77777777" w:rsidR="00991D31" w:rsidRPr="004E272D" w:rsidRDefault="00991D31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5AC1F6BE" w14:textId="2F348208" w:rsidR="00B6298D" w:rsidRDefault="0034131A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>
        <w:rPr>
          <w:rFonts w:asciiTheme="minorHAnsi" w:hAnsiTheme="minorHAnsi" w:cstheme="minorHAnsi"/>
          <w:szCs w:val="24"/>
        </w:rPr>
        <w:t xml:space="preserve">Na potwierdzenie należytego wykonania ww. robót, </w:t>
      </w:r>
      <w:r w:rsidR="004E46A7" w:rsidRPr="004E46A7">
        <w:rPr>
          <w:rFonts w:asciiTheme="minorHAnsi" w:hAnsiTheme="minorHAnsi" w:cstheme="minorHAnsi"/>
          <w:szCs w:val="24"/>
        </w:rPr>
        <w:t>dostarcza</w:t>
      </w:r>
      <w:r w:rsidR="004E46A7">
        <w:rPr>
          <w:rFonts w:asciiTheme="minorHAnsi" w:hAnsiTheme="minorHAnsi" w:cstheme="minorHAnsi"/>
          <w:szCs w:val="24"/>
        </w:rPr>
        <w:t>my</w:t>
      </w:r>
      <w:r w:rsidR="004E46A7" w:rsidRPr="004E46A7">
        <w:rPr>
          <w:rFonts w:asciiTheme="minorHAnsi" w:hAnsiTheme="minorHAnsi" w:cstheme="minorHAnsi"/>
          <w:szCs w:val="24"/>
        </w:rPr>
        <w:t xml:space="preserve"> dokumenty wskazane w kolumnie </w:t>
      </w:r>
      <w:r w:rsidR="004E46A7">
        <w:rPr>
          <w:rFonts w:asciiTheme="minorHAnsi" w:hAnsiTheme="minorHAnsi" w:cstheme="minorHAnsi"/>
          <w:szCs w:val="24"/>
        </w:rPr>
        <w:t xml:space="preserve">„Dokumenty potwierdzające </w:t>
      </w:r>
      <w:r w:rsidR="004E46A7" w:rsidRPr="004E46A7">
        <w:rPr>
          <w:rFonts w:asciiTheme="minorHAnsi" w:hAnsiTheme="minorHAnsi" w:cstheme="minorHAnsi"/>
          <w:szCs w:val="24"/>
        </w:rPr>
        <w:t>należyt</w:t>
      </w:r>
      <w:r w:rsidR="004E46A7">
        <w:rPr>
          <w:rFonts w:asciiTheme="minorHAnsi" w:hAnsiTheme="minorHAnsi" w:cstheme="minorHAnsi"/>
          <w:szCs w:val="24"/>
        </w:rPr>
        <w:t xml:space="preserve">e </w:t>
      </w:r>
      <w:r w:rsidR="004E46A7" w:rsidRPr="004E46A7">
        <w:rPr>
          <w:rFonts w:asciiTheme="minorHAnsi" w:hAnsiTheme="minorHAnsi" w:cstheme="minorHAnsi"/>
          <w:szCs w:val="24"/>
        </w:rPr>
        <w:t>wykonani</w:t>
      </w:r>
      <w:r w:rsidR="004E46A7">
        <w:rPr>
          <w:rFonts w:asciiTheme="minorHAnsi" w:hAnsiTheme="minorHAnsi" w:cstheme="minorHAnsi"/>
          <w:szCs w:val="24"/>
        </w:rPr>
        <w:t>e robót</w:t>
      </w:r>
      <w:r w:rsidR="004E46A7" w:rsidRPr="004E46A7">
        <w:rPr>
          <w:rFonts w:asciiTheme="minorHAnsi" w:hAnsiTheme="minorHAnsi" w:cstheme="minorHAnsi"/>
          <w:szCs w:val="24"/>
        </w:rPr>
        <w:t>”</w:t>
      </w:r>
      <w:r w:rsidR="004E46A7">
        <w:rPr>
          <w:rFonts w:asciiTheme="minorHAnsi" w:hAnsiTheme="minorHAnsi" w:cstheme="minorHAnsi"/>
          <w:szCs w:val="24"/>
        </w:rPr>
        <w:t>.</w:t>
      </w:r>
    </w:p>
    <w:p w14:paraId="28BC14C0" w14:textId="77777777" w:rsidR="0034131A" w:rsidRDefault="0034131A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7B0DC05" w14:textId="77777777" w:rsidR="0034131A" w:rsidRPr="004E272D" w:rsidRDefault="0034131A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1C7B267B" w14:textId="77777777" w:rsidR="00B6298D" w:rsidRPr="004E272D" w:rsidRDefault="00B6298D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34CE4360" w14:textId="77777777" w:rsidR="00052D19" w:rsidRPr="004E272D" w:rsidRDefault="00052D19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019C17D3" w14:textId="08E7FAA6" w:rsidR="00C07DD0" w:rsidRPr="00C405B1" w:rsidRDefault="00C07DD0" w:rsidP="00C405B1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4E272D">
        <w:rPr>
          <w:rFonts w:asciiTheme="minorHAnsi" w:eastAsia="Calibri" w:hAnsiTheme="minorHAnsi" w:cstheme="minorHAnsi"/>
          <w:sz w:val="22"/>
        </w:rPr>
        <w:t xml:space="preserve">…………….………..………………..………………                   </w:t>
      </w:r>
      <w:r w:rsidR="008A2F10" w:rsidRPr="004E272D">
        <w:rPr>
          <w:rFonts w:asciiTheme="minorHAnsi" w:eastAsia="Calibri" w:hAnsiTheme="minorHAnsi" w:cstheme="minorHAnsi"/>
          <w:sz w:val="22"/>
        </w:rPr>
        <w:tab/>
      </w:r>
      <w:r w:rsidRPr="004E272D">
        <w:rPr>
          <w:rFonts w:asciiTheme="minorHAnsi" w:eastAsia="Calibri" w:hAnsiTheme="minorHAnsi" w:cstheme="minorHAnsi"/>
          <w:sz w:val="22"/>
        </w:rPr>
        <w:t>………………</w:t>
      </w:r>
      <w:proofErr w:type="gramStart"/>
      <w:r w:rsidRPr="004E272D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E272D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4E272D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E272D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4E272D">
        <w:rPr>
          <w:rFonts w:asciiTheme="minorHAnsi" w:eastAsia="Calibri" w:hAnsiTheme="minorHAnsi" w:cstheme="minorHAnsi"/>
          <w:sz w:val="22"/>
        </w:rPr>
        <w:t xml:space="preserve">data  </w:t>
      </w:r>
      <w:r w:rsidRPr="004E272D">
        <w:rPr>
          <w:rFonts w:asciiTheme="minorHAnsi" w:eastAsia="Calibri" w:hAnsiTheme="minorHAnsi" w:cstheme="minorHAnsi"/>
          <w:sz w:val="22"/>
        </w:rPr>
        <w:tab/>
      </w:r>
      <w:proofErr w:type="gramEnd"/>
      <w:r w:rsidRPr="004E272D">
        <w:rPr>
          <w:rFonts w:asciiTheme="minorHAnsi" w:eastAsia="Calibri" w:hAnsiTheme="minorHAnsi" w:cstheme="minorHAnsi"/>
          <w:sz w:val="22"/>
        </w:rPr>
        <w:tab/>
        <w:t xml:space="preserve">                            </w:t>
      </w:r>
      <w:r w:rsidR="008A2F10" w:rsidRPr="004E272D">
        <w:rPr>
          <w:rFonts w:asciiTheme="minorHAnsi" w:eastAsia="Calibri" w:hAnsiTheme="minorHAnsi" w:cstheme="minorHAnsi"/>
          <w:sz w:val="22"/>
        </w:rPr>
        <w:tab/>
      </w:r>
      <w:r w:rsidR="008778BC" w:rsidRPr="004E272D">
        <w:rPr>
          <w:rFonts w:asciiTheme="minorHAnsi" w:eastAsia="Calibri" w:hAnsiTheme="minorHAnsi" w:cstheme="minorHAnsi"/>
          <w:sz w:val="22"/>
        </w:rPr>
        <w:tab/>
      </w:r>
      <w:r w:rsidRPr="004E272D">
        <w:rPr>
          <w:rFonts w:asciiTheme="minorHAnsi" w:eastAsia="Calibri" w:hAnsiTheme="minorHAnsi" w:cstheme="minorHAnsi"/>
          <w:sz w:val="22"/>
        </w:rPr>
        <w:t>podpis i pieczątka osoby uprawnionej</w:t>
      </w:r>
    </w:p>
    <w:sectPr w:rsidR="00C07DD0" w:rsidRPr="00C405B1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D8F174" w14:textId="77777777" w:rsidR="00C20E8B" w:rsidRDefault="00C20E8B" w:rsidP="00C31D82">
      <w:pPr>
        <w:spacing w:line="240" w:lineRule="auto"/>
      </w:pPr>
      <w:r>
        <w:separator/>
      </w:r>
    </w:p>
  </w:endnote>
  <w:endnote w:type="continuationSeparator" w:id="0">
    <w:p w14:paraId="65D2B897" w14:textId="77777777" w:rsidR="00C20E8B" w:rsidRDefault="00C20E8B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ind">
    <w:altName w:val="Calibri"/>
    <w:charset w:val="EE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796EE3" w14:textId="77777777" w:rsidR="00C20E8B" w:rsidRDefault="00C20E8B" w:rsidP="00C31D82">
      <w:pPr>
        <w:spacing w:line="240" w:lineRule="auto"/>
      </w:pPr>
      <w:r>
        <w:separator/>
      </w:r>
    </w:p>
  </w:footnote>
  <w:footnote w:type="continuationSeparator" w:id="0">
    <w:p w14:paraId="2219EE9E" w14:textId="77777777" w:rsidR="00C20E8B" w:rsidRDefault="00C20E8B" w:rsidP="00C31D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  <w:lang w:eastAsia="pl-PL"/>
      </w:rPr>
      <w:drawing>
        <wp:inline distT="0" distB="0" distL="0" distR="0" wp14:anchorId="7DDCEFB8" wp14:editId="302B58C2">
          <wp:extent cx="5661660" cy="579120"/>
          <wp:effectExtent l="0" t="0" r="0" b="0"/>
          <wp:docPr id="108742396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name w:val="WWNum72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7" w15:restartNumberingAfterBreak="0">
    <w:nsid w:val="0000000F"/>
    <w:multiLevelType w:val="multilevel"/>
    <w:tmpl w:val="0000000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1A1DB9"/>
    <w:multiLevelType w:val="multilevel"/>
    <w:tmpl w:val="D0BC3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3EB7602"/>
    <w:multiLevelType w:val="multilevel"/>
    <w:tmpl w:val="0415001F"/>
    <w:lvl w:ilvl="0">
      <w:start w:val="1"/>
      <w:numFmt w:val="decimal"/>
      <w:lvlText w:val="%1."/>
      <w:lvlJc w:val="left"/>
      <w:pPr>
        <w:ind w:left="426" w:hanging="360"/>
      </w:pPr>
    </w:lvl>
    <w:lvl w:ilvl="1">
      <w:start w:val="1"/>
      <w:numFmt w:val="decimal"/>
      <w:lvlText w:val="%1.%2."/>
      <w:lvlJc w:val="left"/>
      <w:pPr>
        <w:ind w:left="858" w:hanging="432"/>
      </w:pPr>
    </w:lvl>
    <w:lvl w:ilvl="2">
      <w:start w:val="1"/>
      <w:numFmt w:val="decimal"/>
      <w:lvlText w:val="%1.%2.%3."/>
      <w:lvlJc w:val="left"/>
      <w:pPr>
        <w:ind w:left="1290" w:hanging="504"/>
      </w:pPr>
    </w:lvl>
    <w:lvl w:ilvl="3">
      <w:start w:val="1"/>
      <w:numFmt w:val="decimal"/>
      <w:lvlText w:val="%1.%2.%3.%4."/>
      <w:lvlJc w:val="left"/>
      <w:pPr>
        <w:ind w:left="1794" w:hanging="648"/>
      </w:pPr>
    </w:lvl>
    <w:lvl w:ilvl="4">
      <w:start w:val="1"/>
      <w:numFmt w:val="decimal"/>
      <w:lvlText w:val="%1.%2.%3.%4.%5."/>
      <w:lvlJc w:val="left"/>
      <w:pPr>
        <w:ind w:left="2298" w:hanging="792"/>
      </w:pPr>
    </w:lvl>
    <w:lvl w:ilvl="5">
      <w:start w:val="1"/>
      <w:numFmt w:val="decimal"/>
      <w:lvlText w:val="%1.%2.%3.%4.%5.%6."/>
      <w:lvlJc w:val="left"/>
      <w:pPr>
        <w:ind w:left="2802" w:hanging="936"/>
      </w:pPr>
    </w:lvl>
    <w:lvl w:ilvl="6">
      <w:start w:val="1"/>
      <w:numFmt w:val="decimal"/>
      <w:lvlText w:val="%1.%2.%3.%4.%5.%6.%7."/>
      <w:lvlJc w:val="left"/>
      <w:pPr>
        <w:ind w:left="3306" w:hanging="1080"/>
      </w:pPr>
    </w:lvl>
    <w:lvl w:ilvl="7">
      <w:start w:val="1"/>
      <w:numFmt w:val="decimal"/>
      <w:lvlText w:val="%1.%2.%3.%4.%5.%6.%7.%8."/>
      <w:lvlJc w:val="left"/>
      <w:pPr>
        <w:ind w:left="3810" w:hanging="1224"/>
      </w:pPr>
    </w:lvl>
    <w:lvl w:ilvl="8">
      <w:start w:val="1"/>
      <w:numFmt w:val="decimal"/>
      <w:lvlText w:val="%1.%2.%3.%4.%5.%6.%7.%8.%9."/>
      <w:lvlJc w:val="left"/>
      <w:pPr>
        <w:ind w:left="4386" w:hanging="1440"/>
      </w:pPr>
    </w:lvl>
  </w:abstractNum>
  <w:abstractNum w:abstractNumId="10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A9F15C2"/>
    <w:multiLevelType w:val="multilevel"/>
    <w:tmpl w:val="326A59B0"/>
    <w:lvl w:ilvl="0">
      <w:start w:val="1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  <w:bCs w:val="0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2" w15:restartNumberingAfterBreak="0">
    <w:nsid w:val="0D3F5861"/>
    <w:multiLevelType w:val="multilevel"/>
    <w:tmpl w:val="43DCE08A"/>
    <w:lvl w:ilvl="0">
      <w:start w:val="1"/>
      <w:numFmt w:val="decimal"/>
      <w:lvlText w:val="%1)"/>
      <w:lvlJc w:val="left"/>
      <w:pPr>
        <w:tabs>
          <w:tab w:val="num" w:pos="-360"/>
        </w:tabs>
        <w:ind w:left="1152" w:hanging="360"/>
      </w:pPr>
    </w:lvl>
    <w:lvl w:ilvl="1">
      <w:start w:val="1"/>
      <w:numFmt w:val="lowerLetter"/>
      <w:lvlText w:val="%2."/>
      <w:lvlJc w:val="left"/>
      <w:pPr>
        <w:tabs>
          <w:tab w:val="num" w:pos="-360"/>
        </w:tabs>
        <w:ind w:left="1872" w:hanging="360"/>
      </w:pPr>
    </w:lvl>
    <w:lvl w:ilvl="2">
      <w:start w:val="1"/>
      <w:numFmt w:val="lowerRoman"/>
      <w:lvlText w:val="%2.%3."/>
      <w:lvlJc w:val="right"/>
      <w:pPr>
        <w:tabs>
          <w:tab w:val="num" w:pos="-360"/>
        </w:tabs>
        <w:ind w:left="2592" w:hanging="180"/>
      </w:pPr>
    </w:lvl>
    <w:lvl w:ilvl="3">
      <w:start w:val="1"/>
      <w:numFmt w:val="decimal"/>
      <w:lvlText w:val="%2.%3.%4."/>
      <w:lvlJc w:val="left"/>
      <w:pPr>
        <w:tabs>
          <w:tab w:val="num" w:pos="-360"/>
        </w:tabs>
        <w:ind w:left="3312" w:hanging="360"/>
      </w:pPr>
    </w:lvl>
    <w:lvl w:ilvl="4">
      <w:start w:val="1"/>
      <w:numFmt w:val="lowerLetter"/>
      <w:lvlText w:val="%2.%3.%4.%5."/>
      <w:lvlJc w:val="left"/>
      <w:pPr>
        <w:tabs>
          <w:tab w:val="num" w:pos="-360"/>
        </w:tabs>
        <w:ind w:left="4032" w:hanging="360"/>
      </w:pPr>
    </w:lvl>
    <w:lvl w:ilvl="5">
      <w:start w:val="1"/>
      <w:numFmt w:val="lowerRoman"/>
      <w:lvlText w:val="%2.%3.%4.%5.%6."/>
      <w:lvlJc w:val="right"/>
      <w:pPr>
        <w:tabs>
          <w:tab w:val="num" w:pos="-360"/>
        </w:tabs>
        <w:ind w:left="4752" w:hanging="180"/>
      </w:pPr>
    </w:lvl>
    <w:lvl w:ilvl="6">
      <w:start w:val="1"/>
      <w:numFmt w:val="decimal"/>
      <w:lvlText w:val="%2.%3.%4.%5.%6.%7."/>
      <w:lvlJc w:val="left"/>
      <w:pPr>
        <w:tabs>
          <w:tab w:val="num" w:pos="-360"/>
        </w:tabs>
        <w:ind w:left="5472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0"/>
        </w:tabs>
        <w:ind w:left="6192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0"/>
        </w:tabs>
        <w:ind w:left="6912" w:hanging="180"/>
      </w:pPr>
    </w:lvl>
  </w:abstractNum>
  <w:abstractNum w:abstractNumId="13" w15:restartNumberingAfterBreak="0">
    <w:nsid w:val="1095659A"/>
    <w:multiLevelType w:val="hybridMultilevel"/>
    <w:tmpl w:val="E7FEBA0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27D7FD0"/>
    <w:multiLevelType w:val="hybridMultilevel"/>
    <w:tmpl w:val="58AAF64E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16B25EDC"/>
    <w:multiLevelType w:val="multilevel"/>
    <w:tmpl w:val="2C38D36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188E28F0"/>
    <w:multiLevelType w:val="hybridMultilevel"/>
    <w:tmpl w:val="5074F63C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18" w15:restartNumberingAfterBreak="0">
    <w:nsid w:val="19DE1C7E"/>
    <w:multiLevelType w:val="multilevel"/>
    <w:tmpl w:val="FF2CDF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1" w15:restartNumberingAfterBreak="0">
    <w:nsid w:val="22914843"/>
    <w:multiLevelType w:val="hybridMultilevel"/>
    <w:tmpl w:val="EF8C7F80"/>
    <w:lvl w:ilvl="0" w:tplc="04150017">
      <w:start w:val="1"/>
      <w:numFmt w:val="lowerLetter"/>
      <w:lvlText w:val="%1)"/>
      <w:lvlJc w:val="left"/>
      <w:pPr>
        <w:ind w:left="178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7675B38"/>
    <w:multiLevelType w:val="hybridMultilevel"/>
    <w:tmpl w:val="A4503630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23" w15:restartNumberingAfterBreak="0">
    <w:nsid w:val="276910D5"/>
    <w:multiLevelType w:val="multilevel"/>
    <w:tmpl w:val="8FC86C88"/>
    <w:name w:val="WWNum1432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4" w15:restartNumberingAfterBreak="0">
    <w:nsid w:val="276F02B4"/>
    <w:multiLevelType w:val="multilevel"/>
    <w:tmpl w:val="8674AE0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2A856317"/>
    <w:multiLevelType w:val="hybridMultilevel"/>
    <w:tmpl w:val="BB72B4B6"/>
    <w:lvl w:ilvl="0" w:tplc="02F245CE">
      <w:start w:val="1"/>
      <w:numFmt w:val="decimal"/>
      <w:lvlText w:val="5.%1.1"/>
      <w:lvlJc w:val="left"/>
      <w:pPr>
        <w:ind w:left="1788" w:hanging="360"/>
      </w:pPr>
      <w:rPr>
        <w:rFonts w:hint="default"/>
      </w:rPr>
    </w:lvl>
    <w:lvl w:ilvl="1" w:tplc="195660FE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ABB75C0"/>
    <w:multiLevelType w:val="hybridMultilevel"/>
    <w:tmpl w:val="020E1012"/>
    <w:name w:val="WWNum1432"/>
    <w:lvl w:ilvl="0" w:tplc="F634E772">
      <w:start w:val="1"/>
      <w:numFmt w:val="decimal"/>
      <w:lvlText w:val="2.7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8" w15:restartNumberingAfterBreak="0">
    <w:nsid w:val="2F2E289B"/>
    <w:multiLevelType w:val="multilevel"/>
    <w:tmpl w:val="6A2A6C84"/>
    <w:name w:val="WWNum14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9" w15:restartNumberingAfterBreak="0">
    <w:nsid w:val="32C01EAA"/>
    <w:multiLevelType w:val="hybridMultilevel"/>
    <w:tmpl w:val="F392F08A"/>
    <w:lvl w:ilvl="0" w:tplc="5D24A14E">
      <w:start w:val="1"/>
      <w:numFmt w:val="lowerLetter"/>
      <w:lvlText w:val="%1)"/>
      <w:lvlJc w:val="left"/>
      <w:pPr>
        <w:ind w:left="180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34584760"/>
    <w:multiLevelType w:val="hybridMultilevel"/>
    <w:tmpl w:val="FC8C13C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37A32E1D"/>
    <w:multiLevelType w:val="multilevel"/>
    <w:tmpl w:val="6C72DEAE"/>
    <w:lvl w:ilvl="0">
      <w:start w:val="10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39E42282"/>
    <w:multiLevelType w:val="hybridMultilevel"/>
    <w:tmpl w:val="C876E28C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3C427E0B"/>
    <w:multiLevelType w:val="multilevel"/>
    <w:tmpl w:val="47ECBF4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422F4E59"/>
    <w:multiLevelType w:val="hybridMultilevel"/>
    <w:tmpl w:val="F5100EC2"/>
    <w:lvl w:ilvl="0" w:tplc="0415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5" w15:restartNumberingAfterBreak="0">
    <w:nsid w:val="47B939AA"/>
    <w:multiLevelType w:val="hybridMultilevel"/>
    <w:tmpl w:val="C0646F44"/>
    <w:lvl w:ilvl="0" w:tplc="02F245CE">
      <w:start w:val="1"/>
      <w:numFmt w:val="decimal"/>
      <w:lvlText w:val="5.%1.1"/>
      <w:lvlJc w:val="left"/>
      <w:pPr>
        <w:ind w:left="2496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6" w15:restartNumberingAfterBreak="0">
    <w:nsid w:val="47FB3CA8"/>
    <w:multiLevelType w:val="hybridMultilevel"/>
    <w:tmpl w:val="536CD01C"/>
    <w:lvl w:ilvl="0" w:tplc="E884CA5E">
      <w:start w:val="1"/>
      <w:numFmt w:val="decimal"/>
      <w:lvlText w:val="3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FEE19BB"/>
    <w:multiLevelType w:val="hybridMultilevel"/>
    <w:tmpl w:val="B880B77A"/>
    <w:lvl w:ilvl="0" w:tplc="04150017">
      <w:start w:val="1"/>
      <w:numFmt w:val="lowerLetter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38" w15:restartNumberingAfterBreak="0">
    <w:nsid w:val="50645243"/>
    <w:multiLevelType w:val="hybridMultilevel"/>
    <w:tmpl w:val="2D1E2B7E"/>
    <w:lvl w:ilvl="0" w:tplc="FFFFFFFF">
      <w:start w:val="1"/>
      <w:numFmt w:val="lowerLetter"/>
      <w:lvlText w:val="%1."/>
      <w:lvlJc w:val="left"/>
      <w:pPr>
        <w:ind w:left="1512" w:hanging="360"/>
      </w:pPr>
      <w:rPr>
        <w:b/>
        <w:bCs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2232" w:hanging="360"/>
      </w:pPr>
    </w:lvl>
    <w:lvl w:ilvl="2" w:tplc="FFFFFFFF" w:tentative="1">
      <w:start w:val="1"/>
      <w:numFmt w:val="lowerRoman"/>
      <w:lvlText w:val="%3."/>
      <w:lvlJc w:val="right"/>
      <w:pPr>
        <w:ind w:left="2952" w:hanging="180"/>
      </w:pPr>
    </w:lvl>
    <w:lvl w:ilvl="3" w:tplc="FFFFFFFF" w:tentative="1">
      <w:start w:val="1"/>
      <w:numFmt w:val="decimal"/>
      <w:lvlText w:val="%4."/>
      <w:lvlJc w:val="left"/>
      <w:pPr>
        <w:ind w:left="3672" w:hanging="360"/>
      </w:pPr>
    </w:lvl>
    <w:lvl w:ilvl="4" w:tplc="FFFFFFFF" w:tentative="1">
      <w:start w:val="1"/>
      <w:numFmt w:val="lowerLetter"/>
      <w:lvlText w:val="%5."/>
      <w:lvlJc w:val="left"/>
      <w:pPr>
        <w:ind w:left="4392" w:hanging="360"/>
      </w:pPr>
    </w:lvl>
    <w:lvl w:ilvl="5" w:tplc="FFFFFFFF" w:tentative="1">
      <w:start w:val="1"/>
      <w:numFmt w:val="lowerRoman"/>
      <w:lvlText w:val="%6."/>
      <w:lvlJc w:val="right"/>
      <w:pPr>
        <w:ind w:left="5112" w:hanging="180"/>
      </w:pPr>
    </w:lvl>
    <w:lvl w:ilvl="6" w:tplc="FFFFFFFF" w:tentative="1">
      <w:start w:val="1"/>
      <w:numFmt w:val="decimal"/>
      <w:lvlText w:val="%7."/>
      <w:lvlJc w:val="left"/>
      <w:pPr>
        <w:ind w:left="5832" w:hanging="360"/>
      </w:pPr>
    </w:lvl>
    <w:lvl w:ilvl="7" w:tplc="FFFFFFFF" w:tentative="1">
      <w:start w:val="1"/>
      <w:numFmt w:val="lowerLetter"/>
      <w:lvlText w:val="%8."/>
      <w:lvlJc w:val="left"/>
      <w:pPr>
        <w:ind w:left="6552" w:hanging="360"/>
      </w:pPr>
    </w:lvl>
    <w:lvl w:ilvl="8" w:tplc="FFFFFFFF" w:tentative="1">
      <w:start w:val="1"/>
      <w:numFmt w:val="lowerRoman"/>
      <w:lvlText w:val="%9."/>
      <w:lvlJc w:val="right"/>
      <w:pPr>
        <w:ind w:left="7272" w:hanging="180"/>
      </w:pPr>
    </w:lvl>
  </w:abstractNum>
  <w:abstractNum w:abstractNumId="39" w15:restartNumberingAfterBreak="0">
    <w:nsid w:val="5072759D"/>
    <w:multiLevelType w:val="hybridMultilevel"/>
    <w:tmpl w:val="C866809A"/>
    <w:lvl w:ilvl="0" w:tplc="A2F059D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527B0487"/>
    <w:multiLevelType w:val="hybridMultilevel"/>
    <w:tmpl w:val="CC3A4BA4"/>
    <w:lvl w:ilvl="0" w:tplc="E884CA5E">
      <w:start w:val="1"/>
      <w:numFmt w:val="decimal"/>
      <w:lvlText w:val="3.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56B358D1"/>
    <w:multiLevelType w:val="hybridMultilevel"/>
    <w:tmpl w:val="0E148EF2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2" w15:restartNumberingAfterBreak="0">
    <w:nsid w:val="5A967DC9"/>
    <w:multiLevelType w:val="multilevel"/>
    <w:tmpl w:val="30D82564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3" w15:restartNumberingAfterBreak="0">
    <w:nsid w:val="5CDB000F"/>
    <w:multiLevelType w:val="hybridMultilevel"/>
    <w:tmpl w:val="E63C12B8"/>
    <w:name w:val="WWNum143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6C149C8"/>
    <w:multiLevelType w:val="hybridMultilevel"/>
    <w:tmpl w:val="BAD8A0F0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46" w15:restartNumberingAfterBreak="0">
    <w:nsid w:val="67265EE8"/>
    <w:multiLevelType w:val="hybridMultilevel"/>
    <w:tmpl w:val="6D5AB4B6"/>
    <w:lvl w:ilvl="0" w:tplc="04150001">
      <w:start w:val="1"/>
      <w:numFmt w:val="bullet"/>
      <w:lvlText w:val=""/>
      <w:lvlJc w:val="left"/>
      <w:pPr>
        <w:ind w:left="223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92" w:hanging="360"/>
      </w:pPr>
      <w:rPr>
        <w:rFonts w:ascii="Wingdings" w:hAnsi="Wingdings" w:hint="default"/>
      </w:rPr>
    </w:lvl>
  </w:abstractNum>
  <w:abstractNum w:abstractNumId="47" w15:restartNumberingAfterBreak="0">
    <w:nsid w:val="67294FE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8" w15:restartNumberingAfterBreak="0">
    <w:nsid w:val="67765B9F"/>
    <w:multiLevelType w:val="multilevel"/>
    <w:tmpl w:val="96FCB51A"/>
    <w:lvl w:ilvl="0">
      <w:start w:val="1"/>
      <w:numFmt w:val="lowerLetter"/>
      <w:lvlText w:val="%1)"/>
      <w:lvlJc w:val="left"/>
      <w:pPr>
        <w:tabs>
          <w:tab w:val="num" w:pos="266"/>
        </w:tabs>
        <w:ind w:left="1778" w:hanging="360"/>
      </w:pPr>
      <w:rPr>
        <w:b w:val="0"/>
        <w:bCs w:val="0"/>
        <w:color w:val="auto"/>
      </w:rPr>
    </w:lvl>
    <w:lvl w:ilvl="1">
      <w:start w:val="1"/>
      <w:numFmt w:val="bullet"/>
      <w:lvlText w:val="o"/>
      <w:lvlJc w:val="left"/>
      <w:pPr>
        <w:tabs>
          <w:tab w:val="num" w:pos="266"/>
        </w:tabs>
        <w:ind w:left="249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66"/>
        </w:tabs>
        <w:ind w:left="321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66"/>
        </w:tabs>
        <w:ind w:left="393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266"/>
        </w:tabs>
        <w:ind w:left="465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266"/>
        </w:tabs>
        <w:ind w:left="537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266"/>
        </w:tabs>
        <w:ind w:left="609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266"/>
        </w:tabs>
        <w:ind w:left="681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266"/>
        </w:tabs>
        <w:ind w:left="7538" w:hanging="360"/>
      </w:pPr>
      <w:rPr>
        <w:rFonts w:ascii="Wingdings" w:hAnsi="Wingdings"/>
      </w:rPr>
    </w:lvl>
  </w:abstractNum>
  <w:abstractNum w:abstractNumId="49" w15:restartNumberingAfterBreak="0">
    <w:nsid w:val="68927204"/>
    <w:multiLevelType w:val="multilevel"/>
    <w:tmpl w:val="C8E6CA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sz w:val="24"/>
        <w:szCs w:val="24"/>
      </w:rPr>
    </w:lvl>
    <w:lvl w:ilvl="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50" w15:restartNumberingAfterBreak="0">
    <w:nsid w:val="6B142EE6"/>
    <w:multiLevelType w:val="multilevel"/>
    <w:tmpl w:val="E12A9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703A29FA"/>
    <w:multiLevelType w:val="hybridMultilevel"/>
    <w:tmpl w:val="5134A122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2" w15:restartNumberingAfterBreak="0">
    <w:nsid w:val="773C7AA8"/>
    <w:multiLevelType w:val="multilevel"/>
    <w:tmpl w:val="96FCB51A"/>
    <w:lvl w:ilvl="0">
      <w:start w:val="1"/>
      <w:numFmt w:val="lowerLetter"/>
      <w:lvlText w:val="%1)"/>
      <w:lvlJc w:val="left"/>
      <w:pPr>
        <w:tabs>
          <w:tab w:val="num" w:pos="266"/>
        </w:tabs>
        <w:ind w:left="1778" w:hanging="360"/>
      </w:pPr>
      <w:rPr>
        <w:b w:val="0"/>
        <w:bCs w:val="0"/>
        <w:color w:val="auto"/>
      </w:rPr>
    </w:lvl>
    <w:lvl w:ilvl="1">
      <w:start w:val="1"/>
      <w:numFmt w:val="bullet"/>
      <w:lvlText w:val="o"/>
      <w:lvlJc w:val="left"/>
      <w:pPr>
        <w:tabs>
          <w:tab w:val="num" w:pos="266"/>
        </w:tabs>
        <w:ind w:left="249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66"/>
        </w:tabs>
        <w:ind w:left="321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66"/>
        </w:tabs>
        <w:ind w:left="393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266"/>
        </w:tabs>
        <w:ind w:left="465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266"/>
        </w:tabs>
        <w:ind w:left="537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266"/>
        </w:tabs>
        <w:ind w:left="609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266"/>
        </w:tabs>
        <w:ind w:left="681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266"/>
        </w:tabs>
        <w:ind w:left="7538" w:hanging="360"/>
      </w:pPr>
      <w:rPr>
        <w:rFonts w:ascii="Wingdings" w:hAnsi="Wingdings"/>
      </w:rPr>
    </w:lvl>
  </w:abstractNum>
  <w:abstractNum w:abstractNumId="53" w15:restartNumberingAfterBreak="0">
    <w:nsid w:val="77A2478D"/>
    <w:multiLevelType w:val="hybridMultilevel"/>
    <w:tmpl w:val="E9E6E4D2"/>
    <w:lvl w:ilvl="0" w:tplc="E2102DF0">
      <w:start w:val="1"/>
      <w:numFmt w:val="decimal"/>
      <w:lvlText w:val="%1)"/>
      <w:lvlJc w:val="left"/>
      <w:pPr>
        <w:ind w:left="2148" w:hanging="360"/>
      </w:pPr>
      <w:rPr>
        <w:rFonts w:asciiTheme="minorHAnsi" w:eastAsiaTheme="minorHAnsi" w:hAnsiTheme="minorHAnsi" w:cstheme="minorHAnsi"/>
      </w:rPr>
    </w:lvl>
    <w:lvl w:ilvl="1" w:tplc="0415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4" w15:restartNumberingAfterBreak="0">
    <w:nsid w:val="792672D7"/>
    <w:multiLevelType w:val="multilevel"/>
    <w:tmpl w:val="A458419C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55" w15:restartNumberingAfterBreak="0">
    <w:nsid w:val="79563104"/>
    <w:multiLevelType w:val="hybridMultilevel"/>
    <w:tmpl w:val="7FB0FA12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56" w15:restartNumberingAfterBreak="0">
    <w:nsid w:val="7A9F7B60"/>
    <w:multiLevelType w:val="hybridMultilevel"/>
    <w:tmpl w:val="5232AEDC"/>
    <w:lvl w:ilvl="0" w:tplc="CDEA1D1A">
      <w:start w:val="1"/>
      <w:numFmt w:val="lowerLetter"/>
      <w:lvlText w:val="%1."/>
      <w:lvlJc w:val="left"/>
      <w:pPr>
        <w:ind w:left="1512" w:hanging="360"/>
      </w:pPr>
      <w:rPr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2232" w:hanging="360"/>
      </w:pPr>
    </w:lvl>
    <w:lvl w:ilvl="2" w:tplc="0415001B" w:tentative="1">
      <w:start w:val="1"/>
      <w:numFmt w:val="lowerRoman"/>
      <w:lvlText w:val="%3."/>
      <w:lvlJc w:val="right"/>
      <w:pPr>
        <w:ind w:left="2952" w:hanging="180"/>
      </w:pPr>
    </w:lvl>
    <w:lvl w:ilvl="3" w:tplc="0415000F" w:tentative="1">
      <w:start w:val="1"/>
      <w:numFmt w:val="decimal"/>
      <w:lvlText w:val="%4."/>
      <w:lvlJc w:val="left"/>
      <w:pPr>
        <w:ind w:left="3672" w:hanging="360"/>
      </w:pPr>
    </w:lvl>
    <w:lvl w:ilvl="4" w:tplc="04150019" w:tentative="1">
      <w:start w:val="1"/>
      <w:numFmt w:val="lowerLetter"/>
      <w:lvlText w:val="%5."/>
      <w:lvlJc w:val="left"/>
      <w:pPr>
        <w:ind w:left="4392" w:hanging="360"/>
      </w:pPr>
    </w:lvl>
    <w:lvl w:ilvl="5" w:tplc="0415001B" w:tentative="1">
      <w:start w:val="1"/>
      <w:numFmt w:val="lowerRoman"/>
      <w:lvlText w:val="%6."/>
      <w:lvlJc w:val="right"/>
      <w:pPr>
        <w:ind w:left="5112" w:hanging="180"/>
      </w:pPr>
    </w:lvl>
    <w:lvl w:ilvl="6" w:tplc="0415000F" w:tentative="1">
      <w:start w:val="1"/>
      <w:numFmt w:val="decimal"/>
      <w:lvlText w:val="%7."/>
      <w:lvlJc w:val="left"/>
      <w:pPr>
        <w:ind w:left="5832" w:hanging="360"/>
      </w:pPr>
    </w:lvl>
    <w:lvl w:ilvl="7" w:tplc="04150019" w:tentative="1">
      <w:start w:val="1"/>
      <w:numFmt w:val="lowerLetter"/>
      <w:lvlText w:val="%8."/>
      <w:lvlJc w:val="left"/>
      <w:pPr>
        <w:ind w:left="6552" w:hanging="360"/>
      </w:pPr>
    </w:lvl>
    <w:lvl w:ilvl="8" w:tplc="0415001B" w:tentative="1">
      <w:start w:val="1"/>
      <w:numFmt w:val="lowerRoman"/>
      <w:lvlText w:val="%9."/>
      <w:lvlJc w:val="right"/>
      <w:pPr>
        <w:ind w:left="7272" w:hanging="180"/>
      </w:pPr>
    </w:lvl>
  </w:abstractNum>
  <w:abstractNum w:abstractNumId="57" w15:restartNumberingAfterBreak="0">
    <w:nsid w:val="7DF2028D"/>
    <w:multiLevelType w:val="hybridMultilevel"/>
    <w:tmpl w:val="A504323C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1146312956">
    <w:abstractNumId w:val="23"/>
  </w:num>
  <w:num w:numId="2" w16cid:durableId="1676106460">
    <w:abstractNumId w:val="10"/>
  </w:num>
  <w:num w:numId="3" w16cid:durableId="631864164">
    <w:abstractNumId w:val="15"/>
  </w:num>
  <w:num w:numId="4" w16cid:durableId="640842367">
    <w:abstractNumId w:val="2"/>
  </w:num>
  <w:num w:numId="5" w16cid:durableId="895316830">
    <w:abstractNumId w:val="5"/>
  </w:num>
  <w:num w:numId="6" w16cid:durableId="451633306">
    <w:abstractNumId w:val="6"/>
  </w:num>
  <w:num w:numId="7" w16cid:durableId="1170832471">
    <w:abstractNumId w:val="7"/>
  </w:num>
  <w:num w:numId="8" w16cid:durableId="1621760435">
    <w:abstractNumId w:val="12"/>
  </w:num>
  <w:num w:numId="9" w16cid:durableId="1603148003">
    <w:abstractNumId w:val="42"/>
  </w:num>
  <w:num w:numId="10" w16cid:durableId="1654872639">
    <w:abstractNumId w:val="16"/>
  </w:num>
  <w:num w:numId="11" w16cid:durableId="401760001">
    <w:abstractNumId w:val="47"/>
  </w:num>
  <w:num w:numId="12" w16cid:durableId="1285576933">
    <w:abstractNumId w:val="19"/>
  </w:num>
  <w:num w:numId="13" w16cid:durableId="412823375">
    <w:abstractNumId w:val="18"/>
  </w:num>
  <w:num w:numId="14" w16cid:durableId="1976833804">
    <w:abstractNumId w:val="37"/>
  </w:num>
  <w:num w:numId="15" w16cid:durableId="963119282">
    <w:abstractNumId w:val="22"/>
  </w:num>
  <w:num w:numId="16" w16cid:durableId="882668136">
    <w:abstractNumId w:val="55"/>
  </w:num>
  <w:num w:numId="17" w16cid:durableId="361781528">
    <w:abstractNumId w:val="57"/>
  </w:num>
  <w:num w:numId="18" w16cid:durableId="1318337745">
    <w:abstractNumId w:val="45"/>
  </w:num>
  <w:num w:numId="19" w16cid:durableId="662398353">
    <w:abstractNumId w:val="17"/>
  </w:num>
  <w:num w:numId="20" w16cid:durableId="1438253754">
    <w:abstractNumId w:val="33"/>
  </w:num>
  <w:num w:numId="21" w16cid:durableId="838080756">
    <w:abstractNumId w:val="54"/>
  </w:num>
  <w:num w:numId="22" w16cid:durableId="479882759">
    <w:abstractNumId w:val="13"/>
  </w:num>
  <w:num w:numId="23" w16cid:durableId="1952205187">
    <w:abstractNumId w:val="53"/>
  </w:num>
  <w:num w:numId="24" w16cid:durableId="455418737">
    <w:abstractNumId w:val="46"/>
  </w:num>
  <w:num w:numId="25" w16cid:durableId="953171753">
    <w:abstractNumId w:val="41"/>
  </w:num>
  <w:num w:numId="26" w16cid:durableId="1758012766">
    <w:abstractNumId w:val="34"/>
  </w:num>
  <w:num w:numId="27" w16cid:durableId="691804469">
    <w:abstractNumId w:val="30"/>
  </w:num>
  <w:num w:numId="28" w16cid:durableId="502744777">
    <w:abstractNumId w:val="50"/>
  </w:num>
  <w:num w:numId="29" w16cid:durableId="143931521">
    <w:abstractNumId w:val="8"/>
  </w:num>
  <w:num w:numId="30" w16cid:durableId="1188064031">
    <w:abstractNumId w:val="40"/>
  </w:num>
  <w:num w:numId="31" w16cid:durableId="560406357">
    <w:abstractNumId w:val="25"/>
  </w:num>
  <w:num w:numId="32" w16cid:durableId="486020442">
    <w:abstractNumId w:val="35"/>
  </w:num>
  <w:num w:numId="33" w16cid:durableId="803931863">
    <w:abstractNumId w:val="21"/>
  </w:num>
  <w:num w:numId="34" w16cid:durableId="449127068">
    <w:abstractNumId w:val="51"/>
  </w:num>
  <w:num w:numId="35" w16cid:durableId="229922719">
    <w:abstractNumId w:val="36"/>
  </w:num>
  <w:num w:numId="36" w16cid:durableId="849871347">
    <w:abstractNumId w:val="56"/>
  </w:num>
  <w:num w:numId="37" w16cid:durableId="362945648">
    <w:abstractNumId w:val="38"/>
  </w:num>
  <w:num w:numId="38" w16cid:durableId="183516647">
    <w:abstractNumId w:val="14"/>
  </w:num>
  <w:num w:numId="39" w16cid:durableId="642272986">
    <w:abstractNumId w:val="29"/>
  </w:num>
  <w:num w:numId="40" w16cid:durableId="1143237639">
    <w:abstractNumId w:val="52"/>
  </w:num>
  <w:num w:numId="41" w16cid:durableId="1388264127">
    <w:abstractNumId w:val="48"/>
  </w:num>
  <w:num w:numId="42" w16cid:durableId="943195047">
    <w:abstractNumId w:val="32"/>
  </w:num>
  <w:num w:numId="43" w16cid:durableId="1348600282">
    <w:abstractNumId w:val="24"/>
  </w:num>
  <w:num w:numId="44" w16cid:durableId="2089422651">
    <w:abstractNumId w:val="9"/>
  </w:num>
  <w:num w:numId="45" w16cid:durableId="1300303019">
    <w:abstractNumId w:val="31"/>
  </w:num>
  <w:num w:numId="46" w16cid:durableId="289434701">
    <w:abstractNumId w:val="11"/>
  </w:num>
  <w:num w:numId="47" w16cid:durableId="1236670443">
    <w:abstractNumId w:val="39"/>
  </w:num>
  <w:num w:numId="48" w16cid:durableId="1496871889">
    <w:abstractNumId w:val="4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4E1B"/>
    <w:rsid w:val="00010607"/>
    <w:rsid w:val="00012AA5"/>
    <w:rsid w:val="00016AF2"/>
    <w:rsid w:val="00017885"/>
    <w:rsid w:val="00021794"/>
    <w:rsid w:val="00024E49"/>
    <w:rsid w:val="00025575"/>
    <w:rsid w:val="00026FF0"/>
    <w:rsid w:val="0003086A"/>
    <w:rsid w:val="000325C6"/>
    <w:rsid w:val="000359BE"/>
    <w:rsid w:val="000362EC"/>
    <w:rsid w:val="0004110B"/>
    <w:rsid w:val="00041379"/>
    <w:rsid w:val="00052C33"/>
    <w:rsid w:val="00052D19"/>
    <w:rsid w:val="000556EA"/>
    <w:rsid w:val="00055A08"/>
    <w:rsid w:val="000576F6"/>
    <w:rsid w:val="00063238"/>
    <w:rsid w:val="00063F3E"/>
    <w:rsid w:val="00070FFE"/>
    <w:rsid w:val="0007452E"/>
    <w:rsid w:val="0008198C"/>
    <w:rsid w:val="00086D7D"/>
    <w:rsid w:val="00090285"/>
    <w:rsid w:val="00091FFB"/>
    <w:rsid w:val="00094269"/>
    <w:rsid w:val="000954A8"/>
    <w:rsid w:val="00096FA9"/>
    <w:rsid w:val="00097012"/>
    <w:rsid w:val="00097123"/>
    <w:rsid w:val="0009794C"/>
    <w:rsid w:val="000A1544"/>
    <w:rsid w:val="000A46F9"/>
    <w:rsid w:val="000A59DA"/>
    <w:rsid w:val="000B1B55"/>
    <w:rsid w:val="000B2026"/>
    <w:rsid w:val="000B6887"/>
    <w:rsid w:val="000C48EA"/>
    <w:rsid w:val="000C4AB7"/>
    <w:rsid w:val="000C4C7F"/>
    <w:rsid w:val="000C6404"/>
    <w:rsid w:val="000C68C8"/>
    <w:rsid w:val="000D32D1"/>
    <w:rsid w:val="000E0AB8"/>
    <w:rsid w:val="000E7AE3"/>
    <w:rsid w:val="000F1EF3"/>
    <w:rsid w:val="000F34F2"/>
    <w:rsid w:val="000F7CE8"/>
    <w:rsid w:val="001011FD"/>
    <w:rsid w:val="00102342"/>
    <w:rsid w:val="001064C4"/>
    <w:rsid w:val="00110B20"/>
    <w:rsid w:val="00111237"/>
    <w:rsid w:val="00112055"/>
    <w:rsid w:val="00115A0A"/>
    <w:rsid w:val="001179DE"/>
    <w:rsid w:val="001207EA"/>
    <w:rsid w:val="001252F1"/>
    <w:rsid w:val="00127088"/>
    <w:rsid w:val="0012783D"/>
    <w:rsid w:val="00127C9C"/>
    <w:rsid w:val="00132C33"/>
    <w:rsid w:val="00133852"/>
    <w:rsid w:val="00135CC4"/>
    <w:rsid w:val="001475DB"/>
    <w:rsid w:val="00151F44"/>
    <w:rsid w:val="00155F8C"/>
    <w:rsid w:val="00161AA3"/>
    <w:rsid w:val="00161F79"/>
    <w:rsid w:val="00166EEA"/>
    <w:rsid w:val="0017243E"/>
    <w:rsid w:val="00180269"/>
    <w:rsid w:val="0018176E"/>
    <w:rsid w:val="00186CBF"/>
    <w:rsid w:val="00186E09"/>
    <w:rsid w:val="00187754"/>
    <w:rsid w:val="001878A7"/>
    <w:rsid w:val="00187DD2"/>
    <w:rsid w:val="001905E9"/>
    <w:rsid w:val="001913D7"/>
    <w:rsid w:val="00191762"/>
    <w:rsid w:val="0019279C"/>
    <w:rsid w:val="00192EEE"/>
    <w:rsid w:val="001A11D0"/>
    <w:rsid w:val="001A3106"/>
    <w:rsid w:val="001A3BF9"/>
    <w:rsid w:val="001A48C8"/>
    <w:rsid w:val="001A6931"/>
    <w:rsid w:val="001B1D41"/>
    <w:rsid w:val="001B3314"/>
    <w:rsid w:val="001C22B5"/>
    <w:rsid w:val="001C3E86"/>
    <w:rsid w:val="001C78EA"/>
    <w:rsid w:val="001D2780"/>
    <w:rsid w:val="001D59E8"/>
    <w:rsid w:val="001D6C78"/>
    <w:rsid w:val="001E05F5"/>
    <w:rsid w:val="001E32AE"/>
    <w:rsid w:val="001E41FF"/>
    <w:rsid w:val="001E44FC"/>
    <w:rsid w:val="001E5724"/>
    <w:rsid w:val="001E6F54"/>
    <w:rsid w:val="001E7D2E"/>
    <w:rsid w:val="001F0A35"/>
    <w:rsid w:val="001F144D"/>
    <w:rsid w:val="001F6679"/>
    <w:rsid w:val="00207636"/>
    <w:rsid w:val="00207C7D"/>
    <w:rsid w:val="002102E0"/>
    <w:rsid w:val="002109A2"/>
    <w:rsid w:val="00214481"/>
    <w:rsid w:val="0021518A"/>
    <w:rsid w:val="00215B82"/>
    <w:rsid w:val="00215F64"/>
    <w:rsid w:val="00216231"/>
    <w:rsid w:val="002163D6"/>
    <w:rsid w:val="0022000F"/>
    <w:rsid w:val="00220881"/>
    <w:rsid w:val="00224ADD"/>
    <w:rsid w:val="00225CA1"/>
    <w:rsid w:val="002269B0"/>
    <w:rsid w:val="00230F8E"/>
    <w:rsid w:val="00231779"/>
    <w:rsid w:val="00231A3F"/>
    <w:rsid w:val="00237B76"/>
    <w:rsid w:val="00241995"/>
    <w:rsid w:val="00242006"/>
    <w:rsid w:val="00246B1D"/>
    <w:rsid w:val="0025001D"/>
    <w:rsid w:val="00256C9B"/>
    <w:rsid w:val="00256D6B"/>
    <w:rsid w:val="002572BE"/>
    <w:rsid w:val="00257DF6"/>
    <w:rsid w:val="0026186B"/>
    <w:rsid w:val="002618C6"/>
    <w:rsid w:val="00261CBE"/>
    <w:rsid w:val="00265725"/>
    <w:rsid w:val="002754C3"/>
    <w:rsid w:val="0027691E"/>
    <w:rsid w:val="00287268"/>
    <w:rsid w:val="002901E6"/>
    <w:rsid w:val="002940DA"/>
    <w:rsid w:val="00295513"/>
    <w:rsid w:val="002977BD"/>
    <w:rsid w:val="002A19CE"/>
    <w:rsid w:val="002A5227"/>
    <w:rsid w:val="002A55A8"/>
    <w:rsid w:val="002B07EA"/>
    <w:rsid w:val="002B55A5"/>
    <w:rsid w:val="002C0DE0"/>
    <w:rsid w:val="002C1ABA"/>
    <w:rsid w:val="002C2397"/>
    <w:rsid w:val="002C6128"/>
    <w:rsid w:val="002C7547"/>
    <w:rsid w:val="002D04B2"/>
    <w:rsid w:val="002D066B"/>
    <w:rsid w:val="002D0F3F"/>
    <w:rsid w:val="002D16BC"/>
    <w:rsid w:val="002D4258"/>
    <w:rsid w:val="002D52C8"/>
    <w:rsid w:val="002E0738"/>
    <w:rsid w:val="002E54DD"/>
    <w:rsid w:val="002F18E6"/>
    <w:rsid w:val="002F3863"/>
    <w:rsid w:val="002F688E"/>
    <w:rsid w:val="003020D0"/>
    <w:rsid w:val="00303288"/>
    <w:rsid w:val="00304FB5"/>
    <w:rsid w:val="00306BB5"/>
    <w:rsid w:val="003070E7"/>
    <w:rsid w:val="0030794E"/>
    <w:rsid w:val="00307E34"/>
    <w:rsid w:val="00310254"/>
    <w:rsid w:val="0031280F"/>
    <w:rsid w:val="0031383D"/>
    <w:rsid w:val="0031404C"/>
    <w:rsid w:val="00315745"/>
    <w:rsid w:val="0031626C"/>
    <w:rsid w:val="003212ED"/>
    <w:rsid w:val="00323DD3"/>
    <w:rsid w:val="00325F6A"/>
    <w:rsid w:val="00326A8A"/>
    <w:rsid w:val="003274B3"/>
    <w:rsid w:val="00327A9D"/>
    <w:rsid w:val="0033161B"/>
    <w:rsid w:val="00331AE5"/>
    <w:rsid w:val="00340FD7"/>
    <w:rsid w:val="0034131A"/>
    <w:rsid w:val="00345E8F"/>
    <w:rsid w:val="003472C3"/>
    <w:rsid w:val="00351DC9"/>
    <w:rsid w:val="00362E5D"/>
    <w:rsid w:val="00362F21"/>
    <w:rsid w:val="00363F85"/>
    <w:rsid w:val="00364E86"/>
    <w:rsid w:val="00367A4F"/>
    <w:rsid w:val="00374623"/>
    <w:rsid w:val="0037514C"/>
    <w:rsid w:val="0038323A"/>
    <w:rsid w:val="00384B18"/>
    <w:rsid w:val="003867E5"/>
    <w:rsid w:val="0039147D"/>
    <w:rsid w:val="003922E5"/>
    <w:rsid w:val="00395F3E"/>
    <w:rsid w:val="003A0354"/>
    <w:rsid w:val="003A3706"/>
    <w:rsid w:val="003A4681"/>
    <w:rsid w:val="003A5307"/>
    <w:rsid w:val="003A585D"/>
    <w:rsid w:val="003B1221"/>
    <w:rsid w:val="003B1D59"/>
    <w:rsid w:val="003B3195"/>
    <w:rsid w:val="003C57CD"/>
    <w:rsid w:val="003C6024"/>
    <w:rsid w:val="003C68FA"/>
    <w:rsid w:val="003D2AD9"/>
    <w:rsid w:val="003D6190"/>
    <w:rsid w:val="003E171C"/>
    <w:rsid w:val="003E24E1"/>
    <w:rsid w:val="003E57A7"/>
    <w:rsid w:val="003E633A"/>
    <w:rsid w:val="003E7AB5"/>
    <w:rsid w:val="003E7C86"/>
    <w:rsid w:val="003F24BF"/>
    <w:rsid w:val="003F6D43"/>
    <w:rsid w:val="00400DD0"/>
    <w:rsid w:val="00402377"/>
    <w:rsid w:val="00402AF4"/>
    <w:rsid w:val="0040334B"/>
    <w:rsid w:val="004033E5"/>
    <w:rsid w:val="0040537B"/>
    <w:rsid w:val="0040758D"/>
    <w:rsid w:val="0041574E"/>
    <w:rsid w:val="00416776"/>
    <w:rsid w:val="00416C06"/>
    <w:rsid w:val="00420E4F"/>
    <w:rsid w:val="00422CE0"/>
    <w:rsid w:val="004240FB"/>
    <w:rsid w:val="00424B61"/>
    <w:rsid w:val="0042593C"/>
    <w:rsid w:val="004306F3"/>
    <w:rsid w:val="00433147"/>
    <w:rsid w:val="00436F22"/>
    <w:rsid w:val="00437E1E"/>
    <w:rsid w:val="00441D7F"/>
    <w:rsid w:val="00442A20"/>
    <w:rsid w:val="0044410D"/>
    <w:rsid w:val="00444531"/>
    <w:rsid w:val="0044491D"/>
    <w:rsid w:val="00450035"/>
    <w:rsid w:val="00451382"/>
    <w:rsid w:val="00452241"/>
    <w:rsid w:val="00452903"/>
    <w:rsid w:val="004530F2"/>
    <w:rsid w:val="0045456D"/>
    <w:rsid w:val="00455BE1"/>
    <w:rsid w:val="00456F5B"/>
    <w:rsid w:val="00464941"/>
    <w:rsid w:val="00464AC0"/>
    <w:rsid w:val="00466352"/>
    <w:rsid w:val="00470351"/>
    <w:rsid w:val="00471D68"/>
    <w:rsid w:val="004777FD"/>
    <w:rsid w:val="0048135A"/>
    <w:rsid w:val="00483A3D"/>
    <w:rsid w:val="004843C9"/>
    <w:rsid w:val="00485261"/>
    <w:rsid w:val="00485534"/>
    <w:rsid w:val="00487350"/>
    <w:rsid w:val="00487D22"/>
    <w:rsid w:val="004912DC"/>
    <w:rsid w:val="00492389"/>
    <w:rsid w:val="00492D03"/>
    <w:rsid w:val="004940CF"/>
    <w:rsid w:val="0049431D"/>
    <w:rsid w:val="00496BD5"/>
    <w:rsid w:val="004A1192"/>
    <w:rsid w:val="004A7223"/>
    <w:rsid w:val="004A73A5"/>
    <w:rsid w:val="004B0C48"/>
    <w:rsid w:val="004B12CB"/>
    <w:rsid w:val="004B265F"/>
    <w:rsid w:val="004B3BFC"/>
    <w:rsid w:val="004B70F9"/>
    <w:rsid w:val="004C1273"/>
    <w:rsid w:val="004C7BD7"/>
    <w:rsid w:val="004D38E0"/>
    <w:rsid w:val="004D3F58"/>
    <w:rsid w:val="004D496D"/>
    <w:rsid w:val="004D61F3"/>
    <w:rsid w:val="004E08FC"/>
    <w:rsid w:val="004E272D"/>
    <w:rsid w:val="004E28D2"/>
    <w:rsid w:val="004E2A01"/>
    <w:rsid w:val="004E337A"/>
    <w:rsid w:val="004E46A7"/>
    <w:rsid w:val="004E63C0"/>
    <w:rsid w:val="004E74ED"/>
    <w:rsid w:val="004E781B"/>
    <w:rsid w:val="004F0268"/>
    <w:rsid w:val="004F0ACB"/>
    <w:rsid w:val="004F0B73"/>
    <w:rsid w:val="004F42DE"/>
    <w:rsid w:val="004F48F4"/>
    <w:rsid w:val="004F4DCA"/>
    <w:rsid w:val="004F7C77"/>
    <w:rsid w:val="0050352C"/>
    <w:rsid w:val="005064F2"/>
    <w:rsid w:val="00507782"/>
    <w:rsid w:val="005167BD"/>
    <w:rsid w:val="00517595"/>
    <w:rsid w:val="00521CC5"/>
    <w:rsid w:val="0052579C"/>
    <w:rsid w:val="00530217"/>
    <w:rsid w:val="00532320"/>
    <w:rsid w:val="00537A66"/>
    <w:rsid w:val="00542F05"/>
    <w:rsid w:val="00547DA5"/>
    <w:rsid w:val="00547F00"/>
    <w:rsid w:val="00550302"/>
    <w:rsid w:val="00550C60"/>
    <w:rsid w:val="00552102"/>
    <w:rsid w:val="00552769"/>
    <w:rsid w:val="005532CA"/>
    <w:rsid w:val="00553334"/>
    <w:rsid w:val="00554F25"/>
    <w:rsid w:val="005567F8"/>
    <w:rsid w:val="00557DD1"/>
    <w:rsid w:val="005600BE"/>
    <w:rsid w:val="0056249D"/>
    <w:rsid w:val="00564A22"/>
    <w:rsid w:val="00564FFB"/>
    <w:rsid w:val="0056706F"/>
    <w:rsid w:val="005672DC"/>
    <w:rsid w:val="00570122"/>
    <w:rsid w:val="00571168"/>
    <w:rsid w:val="00571529"/>
    <w:rsid w:val="00572BEE"/>
    <w:rsid w:val="0057547B"/>
    <w:rsid w:val="00577D5D"/>
    <w:rsid w:val="00585550"/>
    <w:rsid w:val="00587CF6"/>
    <w:rsid w:val="005912B5"/>
    <w:rsid w:val="00591777"/>
    <w:rsid w:val="00591F3E"/>
    <w:rsid w:val="00592B26"/>
    <w:rsid w:val="005949B6"/>
    <w:rsid w:val="00594F84"/>
    <w:rsid w:val="00595002"/>
    <w:rsid w:val="005A5CE0"/>
    <w:rsid w:val="005B36F6"/>
    <w:rsid w:val="005B7E2B"/>
    <w:rsid w:val="005C0677"/>
    <w:rsid w:val="005C27B6"/>
    <w:rsid w:val="005C44A4"/>
    <w:rsid w:val="005C6EB4"/>
    <w:rsid w:val="005D2692"/>
    <w:rsid w:val="005D27F2"/>
    <w:rsid w:val="005D6F3D"/>
    <w:rsid w:val="005E1D60"/>
    <w:rsid w:val="005E2F21"/>
    <w:rsid w:val="005E4165"/>
    <w:rsid w:val="005E4578"/>
    <w:rsid w:val="005E7AD3"/>
    <w:rsid w:val="005E7FB2"/>
    <w:rsid w:val="005F218F"/>
    <w:rsid w:val="005F419E"/>
    <w:rsid w:val="005F7439"/>
    <w:rsid w:val="00601B33"/>
    <w:rsid w:val="006033E1"/>
    <w:rsid w:val="006051D5"/>
    <w:rsid w:val="00605720"/>
    <w:rsid w:val="006118FA"/>
    <w:rsid w:val="00611B29"/>
    <w:rsid w:val="006131FA"/>
    <w:rsid w:val="00613A42"/>
    <w:rsid w:val="0061448F"/>
    <w:rsid w:val="00616CEC"/>
    <w:rsid w:val="006230B4"/>
    <w:rsid w:val="00625154"/>
    <w:rsid w:val="00626474"/>
    <w:rsid w:val="006326AD"/>
    <w:rsid w:val="00632958"/>
    <w:rsid w:val="0064149C"/>
    <w:rsid w:val="0064304A"/>
    <w:rsid w:val="00643A84"/>
    <w:rsid w:val="00647A9F"/>
    <w:rsid w:val="00651CFB"/>
    <w:rsid w:val="00653EA2"/>
    <w:rsid w:val="00657115"/>
    <w:rsid w:val="00660522"/>
    <w:rsid w:val="00660C3D"/>
    <w:rsid w:val="00670D89"/>
    <w:rsid w:val="00671B91"/>
    <w:rsid w:val="00677CC7"/>
    <w:rsid w:val="00680C8F"/>
    <w:rsid w:val="00684664"/>
    <w:rsid w:val="00685070"/>
    <w:rsid w:val="00685EA0"/>
    <w:rsid w:val="00693638"/>
    <w:rsid w:val="00693B83"/>
    <w:rsid w:val="006961AA"/>
    <w:rsid w:val="0069737D"/>
    <w:rsid w:val="00697F37"/>
    <w:rsid w:val="006A02FC"/>
    <w:rsid w:val="006A0BF1"/>
    <w:rsid w:val="006A14A3"/>
    <w:rsid w:val="006A4A7E"/>
    <w:rsid w:val="006A50C4"/>
    <w:rsid w:val="006B063D"/>
    <w:rsid w:val="006B63D3"/>
    <w:rsid w:val="006C12D4"/>
    <w:rsid w:val="006C2139"/>
    <w:rsid w:val="006C31A2"/>
    <w:rsid w:val="006C4DC4"/>
    <w:rsid w:val="006C6D1B"/>
    <w:rsid w:val="006C7A53"/>
    <w:rsid w:val="006D26CA"/>
    <w:rsid w:val="006D2832"/>
    <w:rsid w:val="006D5E4A"/>
    <w:rsid w:val="006D5F5D"/>
    <w:rsid w:val="006E3849"/>
    <w:rsid w:val="006E5CC3"/>
    <w:rsid w:val="006E79DD"/>
    <w:rsid w:val="006F0DCF"/>
    <w:rsid w:val="006F3F94"/>
    <w:rsid w:val="006F5083"/>
    <w:rsid w:val="006F668E"/>
    <w:rsid w:val="00703A75"/>
    <w:rsid w:val="00707869"/>
    <w:rsid w:val="007140C4"/>
    <w:rsid w:val="00716A07"/>
    <w:rsid w:val="00716AE5"/>
    <w:rsid w:val="00722D85"/>
    <w:rsid w:val="007312A4"/>
    <w:rsid w:val="007328F7"/>
    <w:rsid w:val="0073473D"/>
    <w:rsid w:val="00734D17"/>
    <w:rsid w:val="00734DB5"/>
    <w:rsid w:val="007412B7"/>
    <w:rsid w:val="007415E0"/>
    <w:rsid w:val="00741692"/>
    <w:rsid w:val="007434D1"/>
    <w:rsid w:val="00743FC5"/>
    <w:rsid w:val="00747FF2"/>
    <w:rsid w:val="007516CC"/>
    <w:rsid w:val="0075302B"/>
    <w:rsid w:val="0075421E"/>
    <w:rsid w:val="007545FD"/>
    <w:rsid w:val="007567E8"/>
    <w:rsid w:val="00757827"/>
    <w:rsid w:val="007664A8"/>
    <w:rsid w:val="00770499"/>
    <w:rsid w:val="00770576"/>
    <w:rsid w:val="00775498"/>
    <w:rsid w:val="00775B78"/>
    <w:rsid w:val="00776780"/>
    <w:rsid w:val="0077789B"/>
    <w:rsid w:val="00777CAD"/>
    <w:rsid w:val="007837E3"/>
    <w:rsid w:val="00783EA6"/>
    <w:rsid w:val="0078467D"/>
    <w:rsid w:val="00784732"/>
    <w:rsid w:val="00784CD4"/>
    <w:rsid w:val="00785069"/>
    <w:rsid w:val="00785BEC"/>
    <w:rsid w:val="007863CD"/>
    <w:rsid w:val="00790576"/>
    <w:rsid w:val="007966EB"/>
    <w:rsid w:val="007A2230"/>
    <w:rsid w:val="007A3EFA"/>
    <w:rsid w:val="007A7145"/>
    <w:rsid w:val="007B0C8B"/>
    <w:rsid w:val="007B12DA"/>
    <w:rsid w:val="007B2B16"/>
    <w:rsid w:val="007B763F"/>
    <w:rsid w:val="007C0D82"/>
    <w:rsid w:val="007C1877"/>
    <w:rsid w:val="007C4DC4"/>
    <w:rsid w:val="007C6C43"/>
    <w:rsid w:val="007D2A5A"/>
    <w:rsid w:val="007D377A"/>
    <w:rsid w:val="007D3886"/>
    <w:rsid w:val="007D4E9B"/>
    <w:rsid w:val="007D62A9"/>
    <w:rsid w:val="007D7587"/>
    <w:rsid w:val="007E2DFC"/>
    <w:rsid w:val="007E7374"/>
    <w:rsid w:val="007F195B"/>
    <w:rsid w:val="007F1DAB"/>
    <w:rsid w:val="007F3CBB"/>
    <w:rsid w:val="007F3E3E"/>
    <w:rsid w:val="00800289"/>
    <w:rsid w:val="008004E7"/>
    <w:rsid w:val="00802609"/>
    <w:rsid w:val="008029C7"/>
    <w:rsid w:val="00802EC5"/>
    <w:rsid w:val="00803AAB"/>
    <w:rsid w:val="00805518"/>
    <w:rsid w:val="008076AA"/>
    <w:rsid w:val="008077A1"/>
    <w:rsid w:val="0081312B"/>
    <w:rsid w:val="00813D44"/>
    <w:rsid w:val="0081553D"/>
    <w:rsid w:val="008209C1"/>
    <w:rsid w:val="00823DD0"/>
    <w:rsid w:val="0083268B"/>
    <w:rsid w:val="00840094"/>
    <w:rsid w:val="00840933"/>
    <w:rsid w:val="00841A9A"/>
    <w:rsid w:val="0084278E"/>
    <w:rsid w:val="00845B92"/>
    <w:rsid w:val="00847105"/>
    <w:rsid w:val="00851F89"/>
    <w:rsid w:val="00856E44"/>
    <w:rsid w:val="00865CB1"/>
    <w:rsid w:val="00867A48"/>
    <w:rsid w:val="00871B11"/>
    <w:rsid w:val="008720AA"/>
    <w:rsid w:val="00872BF9"/>
    <w:rsid w:val="0087372B"/>
    <w:rsid w:val="008778BC"/>
    <w:rsid w:val="00880FDA"/>
    <w:rsid w:val="00880FFE"/>
    <w:rsid w:val="008815CD"/>
    <w:rsid w:val="008848B2"/>
    <w:rsid w:val="008857B4"/>
    <w:rsid w:val="008859A4"/>
    <w:rsid w:val="00885AE9"/>
    <w:rsid w:val="00885D1A"/>
    <w:rsid w:val="00885EFF"/>
    <w:rsid w:val="00891AB4"/>
    <w:rsid w:val="00893460"/>
    <w:rsid w:val="008947B9"/>
    <w:rsid w:val="00896DD3"/>
    <w:rsid w:val="00896F88"/>
    <w:rsid w:val="00896FE1"/>
    <w:rsid w:val="00897234"/>
    <w:rsid w:val="00897F89"/>
    <w:rsid w:val="008A1B61"/>
    <w:rsid w:val="008A2F10"/>
    <w:rsid w:val="008A4F81"/>
    <w:rsid w:val="008A6B36"/>
    <w:rsid w:val="008B50C7"/>
    <w:rsid w:val="008B5575"/>
    <w:rsid w:val="008C0857"/>
    <w:rsid w:val="008C2724"/>
    <w:rsid w:val="008C6975"/>
    <w:rsid w:val="008D3B12"/>
    <w:rsid w:val="008D469F"/>
    <w:rsid w:val="008E057E"/>
    <w:rsid w:val="008E086C"/>
    <w:rsid w:val="008E15EB"/>
    <w:rsid w:val="008E2785"/>
    <w:rsid w:val="008E27A0"/>
    <w:rsid w:val="008E4117"/>
    <w:rsid w:val="008E4E7B"/>
    <w:rsid w:val="008E5F39"/>
    <w:rsid w:val="008F1851"/>
    <w:rsid w:val="008F4B72"/>
    <w:rsid w:val="008F620A"/>
    <w:rsid w:val="00900183"/>
    <w:rsid w:val="009007ED"/>
    <w:rsid w:val="00904075"/>
    <w:rsid w:val="00904135"/>
    <w:rsid w:val="009069FB"/>
    <w:rsid w:val="009076D4"/>
    <w:rsid w:val="00913647"/>
    <w:rsid w:val="00913F63"/>
    <w:rsid w:val="00914353"/>
    <w:rsid w:val="00917844"/>
    <w:rsid w:val="00917DA6"/>
    <w:rsid w:val="009272A0"/>
    <w:rsid w:val="009302D2"/>
    <w:rsid w:val="009316A3"/>
    <w:rsid w:val="00937506"/>
    <w:rsid w:val="0094025F"/>
    <w:rsid w:val="00940F39"/>
    <w:rsid w:val="00941C48"/>
    <w:rsid w:val="0094444B"/>
    <w:rsid w:val="00944D59"/>
    <w:rsid w:val="00944F48"/>
    <w:rsid w:val="009458DD"/>
    <w:rsid w:val="00946AA4"/>
    <w:rsid w:val="00946CDB"/>
    <w:rsid w:val="00950470"/>
    <w:rsid w:val="00950EB3"/>
    <w:rsid w:val="009564F2"/>
    <w:rsid w:val="009604DC"/>
    <w:rsid w:val="009607CA"/>
    <w:rsid w:val="00960DC5"/>
    <w:rsid w:val="00964DDE"/>
    <w:rsid w:val="009711B6"/>
    <w:rsid w:val="0097430E"/>
    <w:rsid w:val="00974EC9"/>
    <w:rsid w:val="00975A96"/>
    <w:rsid w:val="00982781"/>
    <w:rsid w:val="009900B2"/>
    <w:rsid w:val="00991D31"/>
    <w:rsid w:val="00993C8A"/>
    <w:rsid w:val="00994DEF"/>
    <w:rsid w:val="0099598D"/>
    <w:rsid w:val="009966BF"/>
    <w:rsid w:val="009A1347"/>
    <w:rsid w:val="009A438F"/>
    <w:rsid w:val="009B3C80"/>
    <w:rsid w:val="009B7729"/>
    <w:rsid w:val="009C408B"/>
    <w:rsid w:val="009D0BF7"/>
    <w:rsid w:val="009D3F19"/>
    <w:rsid w:val="009D6EB7"/>
    <w:rsid w:val="009E177E"/>
    <w:rsid w:val="009E1982"/>
    <w:rsid w:val="009E2FF1"/>
    <w:rsid w:val="009E37E6"/>
    <w:rsid w:val="009E4931"/>
    <w:rsid w:val="009E6109"/>
    <w:rsid w:val="009F0A1B"/>
    <w:rsid w:val="009F331C"/>
    <w:rsid w:val="009F5F69"/>
    <w:rsid w:val="009F648E"/>
    <w:rsid w:val="009F7170"/>
    <w:rsid w:val="009F7474"/>
    <w:rsid w:val="00A015C2"/>
    <w:rsid w:val="00A03707"/>
    <w:rsid w:val="00A06333"/>
    <w:rsid w:val="00A1281E"/>
    <w:rsid w:val="00A13E0D"/>
    <w:rsid w:val="00A142A3"/>
    <w:rsid w:val="00A14496"/>
    <w:rsid w:val="00A268FB"/>
    <w:rsid w:val="00A306D6"/>
    <w:rsid w:val="00A41FE0"/>
    <w:rsid w:val="00A425A2"/>
    <w:rsid w:val="00A46329"/>
    <w:rsid w:val="00A46526"/>
    <w:rsid w:val="00A47D92"/>
    <w:rsid w:val="00A503A5"/>
    <w:rsid w:val="00A51188"/>
    <w:rsid w:val="00A726B4"/>
    <w:rsid w:val="00A72C14"/>
    <w:rsid w:val="00A735DD"/>
    <w:rsid w:val="00A7563F"/>
    <w:rsid w:val="00A82661"/>
    <w:rsid w:val="00A82F53"/>
    <w:rsid w:val="00A835F3"/>
    <w:rsid w:val="00A845C9"/>
    <w:rsid w:val="00A91872"/>
    <w:rsid w:val="00A91A86"/>
    <w:rsid w:val="00A92A88"/>
    <w:rsid w:val="00AA0130"/>
    <w:rsid w:val="00AA335C"/>
    <w:rsid w:val="00AA5DBA"/>
    <w:rsid w:val="00AA7C81"/>
    <w:rsid w:val="00AB3206"/>
    <w:rsid w:val="00AB5B64"/>
    <w:rsid w:val="00AB6D51"/>
    <w:rsid w:val="00AB72A2"/>
    <w:rsid w:val="00AC1364"/>
    <w:rsid w:val="00AC43AE"/>
    <w:rsid w:val="00AC75D1"/>
    <w:rsid w:val="00AD222F"/>
    <w:rsid w:val="00AD2B67"/>
    <w:rsid w:val="00AD478E"/>
    <w:rsid w:val="00AD55FB"/>
    <w:rsid w:val="00AD67D5"/>
    <w:rsid w:val="00AD72B2"/>
    <w:rsid w:val="00AE0EC8"/>
    <w:rsid w:val="00AE7643"/>
    <w:rsid w:val="00AE7905"/>
    <w:rsid w:val="00AF10FF"/>
    <w:rsid w:val="00AF2500"/>
    <w:rsid w:val="00AF69E0"/>
    <w:rsid w:val="00B00689"/>
    <w:rsid w:val="00B01430"/>
    <w:rsid w:val="00B029D8"/>
    <w:rsid w:val="00B05897"/>
    <w:rsid w:val="00B05D4B"/>
    <w:rsid w:val="00B06D0F"/>
    <w:rsid w:val="00B11092"/>
    <w:rsid w:val="00B12A52"/>
    <w:rsid w:val="00B1335B"/>
    <w:rsid w:val="00B172B0"/>
    <w:rsid w:val="00B2389A"/>
    <w:rsid w:val="00B26C36"/>
    <w:rsid w:val="00B320BB"/>
    <w:rsid w:val="00B33A44"/>
    <w:rsid w:val="00B376C4"/>
    <w:rsid w:val="00B378E2"/>
    <w:rsid w:val="00B37BED"/>
    <w:rsid w:val="00B403DD"/>
    <w:rsid w:val="00B44BAE"/>
    <w:rsid w:val="00B45E79"/>
    <w:rsid w:val="00B51CF8"/>
    <w:rsid w:val="00B53F78"/>
    <w:rsid w:val="00B54A4B"/>
    <w:rsid w:val="00B6295A"/>
    <w:rsid w:val="00B6298D"/>
    <w:rsid w:val="00B63A43"/>
    <w:rsid w:val="00B65C89"/>
    <w:rsid w:val="00B668DE"/>
    <w:rsid w:val="00B676D2"/>
    <w:rsid w:val="00B74C6C"/>
    <w:rsid w:val="00B750D3"/>
    <w:rsid w:val="00B80BB0"/>
    <w:rsid w:val="00B822ED"/>
    <w:rsid w:val="00B84B26"/>
    <w:rsid w:val="00B879C3"/>
    <w:rsid w:val="00B924B1"/>
    <w:rsid w:val="00B92A17"/>
    <w:rsid w:val="00B95901"/>
    <w:rsid w:val="00B960EA"/>
    <w:rsid w:val="00BA14E1"/>
    <w:rsid w:val="00BA1A2B"/>
    <w:rsid w:val="00BA1A63"/>
    <w:rsid w:val="00BA47FE"/>
    <w:rsid w:val="00BA7144"/>
    <w:rsid w:val="00BB18E7"/>
    <w:rsid w:val="00BB25EE"/>
    <w:rsid w:val="00BB46AD"/>
    <w:rsid w:val="00BB66F8"/>
    <w:rsid w:val="00BB6F17"/>
    <w:rsid w:val="00BC007A"/>
    <w:rsid w:val="00BC284F"/>
    <w:rsid w:val="00BC57BA"/>
    <w:rsid w:val="00BC71DD"/>
    <w:rsid w:val="00BC7476"/>
    <w:rsid w:val="00BD1775"/>
    <w:rsid w:val="00BD2789"/>
    <w:rsid w:val="00BD4222"/>
    <w:rsid w:val="00BD4A6F"/>
    <w:rsid w:val="00BD533B"/>
    <w:rsid w:val="00BD5E92"/>
    <w:rsid w:val="00BD78E9"/>
    <w:rsid w:val="00BE37B9"/>
    <w:rsid w:val="00BE4658"/>
    <w:rsid w:val="00BF363E"/>
    <w:rsid w:val="00BF5507"/>
    <w:rsid w:val="00BF6AEA"/>
    <w:rsid w:val="00BF6EC8"/>
    <w:rsid w:val="00C02509"/>
    <w:rsid w:val="00C0344F"/>
    <w:rsid w:val="00C03E77"/>
    <w:rsid w:val="00C04A41"/>
    <w:rsid w:val="00C07DD0"/>
    <w:rsid w:val="00C10245"/>
    <w:rsid w:val="00C10AA4"/>
    <w:rsid w:val="00C11155"/>
    <w:rsid w:val="00C14D1E"/>
    <w:rsid w:val="00C159BB"/>
    <w:rsid w:val="00C1704B"/>
    <w:rsid w:val="00C20E8B"/>
    <w:rsid w:val="00C21873"/>
    <w:rsid w:val="00C21F60"/>
    <w:rsid w:val="00C22F98"/>
    <w:rsid w:val="00C23874"/>
    <w:rsid w:val="00C24D6A"/>
    <w:rsid w:val="00C25225"/>
    <w:rsid w:val="00C26435"/>
    <w:rsid w:val="00C3079D"/>
    <w:rsid w:val="00C31D82"/>
    <w:rsid w:val="00C34D08"/>
    <w:rsid w:val="00C405B1"/>
    <w:rsid w:val="00C41215"/>
    <w:rsid w:val="00C41C34"/>
    <w:rsid w:val="00C42375"/>
    <w:rsid w:val="00C4646C"/>
    <w:rsid w:val="00C5310F"/>
    <w:rsid w:val="00C542E7"/>
    <w:rsid w:val="00C5577A"/>
    <w:rsid w:val="00C57057"/>
    <w:rsid w:val="00C57644"/>
    <w:rsid w:val="00C57A4D"/>
    <w:rsid w:val="00C57DC6"/>
    <w:rsid w:val="00C605AC"/>
    <w:rsid w:val="00C72B2D"/>
    <w:rsid w:val="00C75306"/>
    <w:rsid w:val="00C81460"/>
    <w:rsid w:val="00C875F9"/>
    <w:rsid w:val="00C9035E"/>
    <w:rsid w:val="00C92234"/>
    <w:rsid w:val="00CA2C4E"/>
    <w:rsid w:val="00CA439A"/>
    <w:rsid w:val="00CB1BF5"/>
    <w:rsid w:val="00CB1CBC"/>
    <w:rsid w:val="00CB1D83"/>
    <w:rsid w:val="00CB2C81"/>
    <w:rsid w:val="00CB59A2"/>
    <w:rsid w:val="00CB5C9A"/>
    <w:rsid w:val="00CB6B0D"/>
    <w:rsid w:val="00CB7B2B"/>
    <w:rsid w:val="00CB7C8F"/>
    <w:rsid w:val="00CC4B8C"/>
    <w:rsid w:val="00CC57B7"/>
    <w:rsid w:val="00CC6D3C"/>
    <w:rsid w:val="00CD6F62"/>
    <w:rsid w:val="00CE3C4A"/>
    <w:rsid w:val="00CE48AB"/>
    <w:rsid w:val="00CE5C28"/>
    <w:rsid w:val="00CE66A3"/>
    <w:rsid w:val="00CE7278"/>
    <w:rsid w:val="00CF0842"/>
    <w:rsid w:val="00CF2CF2"/>
    <w:rsid w:val="00CF54E4"/>
    <w:rsid w:val="00CF775F"/>
    <w:rsid w:val="00D00D1F"/>
    <w:rsid w:val="00D0100D"/>
    <w:rsid w:val="00D02856"/>
    <w:rsid w:val="00D03549"/>
    <w:rsid w:val="00D061D3"/>
    <w:rsid w:val="00D06399"/>
    <w:rsid w:val="00D1124B"/>
    <w:rsid w:val="00D1426A"/>
    <w:rsid w:val="00D16EC0"/>
    <w:rsid w:val="00D1744C"/>
    <w:rsid w:val="00D20409"/>
    <w:rsid w:val="00D20908"/>
    <w:rsid w:val="00D21781"/>
    <w:rsid w:val="00D23694"/>
    <w:rsid w:val="00D2601F"/>
    <w:rsid w:val="00D26720"/>
    <w:rsid w:val="00D318CE"/>
    <w:rsid w:val="00D32B72"/>
    <w:rsid w:val="00D34243"/>
    <w:rsid w:val="00D3605B"/>
    <w:rsid w:val="00D36E44"/>
    <w:rsid w:val="00D40F7E"/>
    <w:rsid w:val="00D41BB2"/>
    <w:rsid w:val="00D4216E"/>
    <w:rsid w:val="00D430AC"/>
    <w:rsid w:val="00D51116"/>
    <w:rsid w:val="00D5315B"/>
    <w:rsid w:val="00D544E5"/>
    <w:rsid w:val="00D55953"/>
    <w:rsid w:val="00D624E2"/>
    <w:rsid w:val="00D64A82"/>
    <w:rsid w:val="00D654CC"/>
    <w:rsid w:val="00D66392"/>
    <w:rsid w:val="00D70C2B"/>
    <w:rsid w:val="00D720D9"/>
    <w:rsid w:val="00D731DE"/>
    <w:rsid w:val="00D74234"/>
    <w:rsid w:val="00D75669"/>
    <w:rsid w:val="00D82A9F"/>
    <w:rsid w:val="00D82FB6"/>
    <w:rsid w:val="00D865E3"/>
    <w:rsid w:val="00D9068F"/>
    <w:rsid w:val="00D92D56"/>
    <w:rsid w:val="00D95E0A"/>
    <w:rsid w:val="00D976C4"/>
    <w:rsid w:val="00DA0A3C"/>
    <w:rsid w:val="00DA1618"/>
    <w:rsid w:val="00DA2B85"/>
    <w:rsid w:val="00DA6A09"/>
    <w:rsid w:val="00DA7190"/>
    <w:rsid w:val="00DA798E"/>
    <w:rsid w:val="00DB129D"/>
    <w:rsid w:val="00DB1C3B"/>
    <w:rsid w:val="00DB6445"/>
    <w:rsid w:val="00DC0B83"/>
    <w:rsid w:val="00DC4CD5"/>
    <w:rsid w:val="00DC78CE"/>
    <w:rsid w:val="00DD591F"/>
    <w:rsid w:val="00DE00B0"/>
    <w:rsid w:val="00DE047D"/>
    <w:rsid w:val="00DE6ABD"/>
    <w:rsid w:val="00DE6FAF"/>
    <w:rsid w:val="00DE7997"/>
    <w:rsid w:val="00DF027E"/>
    <w:rsid w:val="00DF0941"/>
    <w:rsid w:val="00E04D91"/>
    <w:rsid w:val="00E124D1"/>
    <w:rsid w:val="00E1265A"/>
    <w:rsid w:val="00E12B8A"/>
    <w:rsid w:val="00E12F6E"/>
    <w:rsid w:val="00E1311C"/>
    <w:rsid w:val="00E229A2"/>
    <w:rsid w:val="00E2494B"/>
    <w:rsid w:val="00E31968"/>
    <w:rsid w:val="00E33180"/>
    <w:rsid w:val="00E35AA3"/>
    <w:rsid w:val="00E40AD2"/>
    <w:rsid w:val="00E411F6"/>
    <w:rsid w:val="00E44F52"/>
    <w:rsid w:val="00E45820"/>
    <w:rsid w:val="00E52B4A"/>
    <w:rsid w:val="00E52F1B"/>
    <w:rsid w:val="00E578D9"/>
    <w:rsid w:val="00E57B2C"/>
    <w:rsid w:val="00E604B5"/>
    <w:rsid w:val="00E609AC"/>
    <w:rsid w:val="00E60D30"/>
    <w:rsid w:val="00E61E0A"/>
    <w:rsid w:val="00E62840"/>
    <w:rsid w:val="00E62FC0"/>
    <w:rsid w:val="00E660DA"/>
    <w:rsid w:val="00E71520"/>
    <w:rsid w:val="00E71BCA"/>
    <w:rsid w:val="00E73B24"/>
    <w:rsid w:val="00E7464D"/>
    <w:rsid w:val="00E76451"/>
    <w:rsid w:val="00E764A6"/>
    <w:rsid w:val="00E80B25"/>
    <w:rsid w:val="00E834A9"/>
    <w:rsid w:val="00E86132"/>
    <w:rsid w:val="00E86DD2"/>
    <w:rsid w:val="00E8701B"/>
    <w:rsid w:val="00E87272"/>
    <w:rsid w:val="00E90165"/>
    <w:rsid w:val="00E907F3"/>
    <w:rsid w:val="00E90F6C"/>
    <w:rsid w:val="00E94148"/>
    <w:rsid w:val="00E94F57"/>
    <w:rsid w:val="00E96552"/>
    <w:rsid w:val="00EA4310"/>
    <w:rsid w:val="00EA7F9B"/>
    <w:rsid w:val="00EB18A8"/>
    <w:rsid w:val="00EB6335"/>
    <w:rsid w:val="00EB662A"/>
    <w:rsid w:val="00EB6A73"/>
    <w:rsid w:val="00EC02A4"/>
    <w:rsid w:val="00EC2588"/>
    <w:rsid w:val="00EC3E92"/>
    <w:rsid w:val="00ED1746"/>
    <w:rsid w:val="00ED3373"/>
    <w:rsid w:val="00EE0BB3"/>
    <w:rsid w:val="00EE32AA"/>
    <w:rsid w:val="00EF6D59"/>
    <w:rsid w:val="00EF7F42"/>
    <w:rsid w:val="00F034AD"/>
    <w:rsid w:val="00F03761"/>
    <w:rsid w:val="00F0642D"/>
    <w:rsid w:val="00F1066A"/>
    <w:rsid w:val="00F1108D"/>
    <w:rsid w:val="00F1236A"/>
    <w:rsid w:val="00F13425"/>
    <w:rsid w:val="00F146C1"/>
    <w:rsid w:val="00F14757"/>
    <w:rsid w:val="00F14D9F"/>
    <w:rsid w:val="00F2118E"/>
    <w:rsid w:val="00F2299D"/>
    <w:rsid w:val="00F23F4B"/>
    <w:rsid w:val="00F24DDB"/>
    <w:rsid w:val="00F323D2"/>
    <w:rsid w:val="00F32B10"/>
    <w:rsid w:val="00F33F20"/>
    <w:rsid w:val="00F341FE"/>
    <w:rsid w:val="00F34B24"/>
    <w:rsid w:val="00F35E7C"/>
    <w:rsid w:val="00F36D07"/>
    <w:rsid w:val="00F40277"/>
    <w:rsid w:val="00F51011"/>
    <w:rsid w:val="00F51460"/>
    <w:rsid w:val="00F56690"/>
    <w:rsid w:val="00F568B4"/>
    <w:rsid w:val="00F57377"/>
    <w:rsid w:val="00F64CD7"/>
    <w:rsid w:val="00F669EF"/>
    <w:rsid w:val="00F72C15"/>
    <w:rsid w:val="00F744EA"/>
    <w:rsid w:val="00F7454A"/>
    <w:rsid w:val="00F74B3F"/>
    <w:rsid w:val="00F75217"/>
    <w:rsid w:val="00F768E4"/>
    <w:rsid w:val="00F80674"/>
    <w:rsid w:val="00F81126"/>
    <w:rsid w:val="00FA1358"/>
    <w:rsid w:val="00FA1C3F"/>
    <w:rsid w:val="00FA3402"/>
    <w:rsid w:val="00FA6E1D"/>
    <w:rsid w:val="00FB1241"/>
    <w:rsid w:val="00FB2C2C"/>
    <w:rsid w:val="00FC0D2C"/>
    <w:rsid w:val="00FC2C2A"/>
    <w:rsid w:val="00FC4685"/>
    <w:rsid w:val="00FC671E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F1AA3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2109A2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aliases w:val="Akapit z listą BS,Numerowanie,List Paragraph,Kolorowa lista — akcent 11,A_wyliczenie,K-P_odwolanie,Akapit z listą5,maz_wyliczenie,opis dzialania,Signature,Punkt 1.1,EPL lista punktowana z wyrózneniem,Wykres,Nag 1,Normal,lp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aliases w:val="Akapit z listą BS Znak,Numerowanie Znak,List Paragraph Znak,Kolorowa lista — akcent 11 Znak,A_wyliczenie Znak,K-P_odwolanie Znak,Akapit z listą5 Znak,maz_wyliczenie Znak,opis dzialania Znak,Signature Znak,Punkt 1.1 Znak,Wykres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0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E969C-9957-4B9D-AF11-0535919A04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195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2026-03-04T08:33:00Z</cp:lastPrinted>
  <dcterms:created xsi:type="dcterms:W3CDTF">2026-03-04T08:39:00Z</dcterms:created>
  <dcterms:modified xsi:type="dcterms:W3CDTF">2026-03-04T08:39:00Z</dcterms:modified>
</cp:coreProperties>
</file>